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2F924" w14:textId="77777777" w:rsidR="008240A6" w:rsidRDefault="00590ECF" w:rsidP="00B62E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Competitive Funding Proposal Round 2 (2026)</w:t>
      </w:r>
    </w:p>
    <w:p w14:paraId="01F053A3" w14:textId="5AC3BB3D" w:rsidR="00DE7FF7" w:rsidRPr="006C2B76" w:rsidRDefault="00DE7FF7" w:rsidP="00B62EEC">
      <w:pPr>
        <w:jc w:val="center"/>
        <w:rPr>
          <w:b/>
          <w:bCs/>
          <w:sz w:val="28"/>
          <w:szCs w:val="28"/>
        </w:rPr>
      </w:pPr>
      <w:r w:rsidRPr="006C2B76">
        <w:rPr>
          <w:b/>
          <w:bCs/>
          <w:sz w:val="28"/>
          <w:szCs w:val="28"/>
        </w:rPr>
        <w:t>Congestion Mitigation and Air Quality (CMAQ)</w:t>
      </w:r>
    </w:p>
    <w:p w14:paraId="3611809E" w14:textId="54135F84" w:rsidR="00DE7FF7" w:rsidRPr="00B62EEC" w:rsidRDefault="00DE7FF7" w:rsidP="00DE7FF7">
      <w:pPr>
        <w:rPr>
          <w:b/>
          <w:bCs/>
          <w:sz w:val="24"/>
          <w:szCs w:val="24"/>
          <w:u w:val="single"/>
        </w:rPr>
      </w:pPr>
      <w:r w:rsidRPr="00B62EEC">
        <w:rPr>
          <w:b/>
          <w:bCs/>
          <w:sz w:val="24"/>
          <w:szCs w:val="24"/>
          <w:u w:val="single"/>
        </w:rPr>
        <w:t>Sample Application</w:t>
      </w:r>
    </w:p>
    <w:p w14:paraId="032404CE" w14:textId="06EE7893" w:rsidR="00DE7FF7" w:rsidRDefault="00DE7FF7" w:rsidP="00DE7FF7">
      <w:r>
        <w:t>This sample application is meant as a tool to assist local applicants applying for funding support through the CMAQ Competitive Funding Proposal. Applications must be completed in the CFP portal, but this sample</w:t>
      </w:r>
      <w:r w:rsidR="5B4A9F14">
        <w:t xml:space="preserve"> may be used to</w:t>
      </w:r>
      <w:r>
        <w:t xml:space="preserve"> compile your answers prior to entering </w:t>
      </w:r>
      <w:r w:rsidR="1754FADE">
        <w:t xml:space="preserve">them </w:t>
      </w:r>
      <w:r>
        <w:t>in the portal.</w:t>
      </w:r>
      <w:r w:rsidR="00971BF2">
        <w:t xml:space="preserve"> Please be mindful that most text boxes in the application portal have a </w:t>
      </w:r>
      <w:r w:rsidR="00841AA3">
        <w:t>1000-character</w:t>
      </w:r>
      <w:r w:rsidR="002E0CF0">
        <w:t xml:space="preserve"> limit.</w:t>
      </w:r>
    </w:p>
    <w:p w14:paraId="3D909DC9" w14:textId="6CCB5762" w:rsidR="06D8E3C9" w:rsidRDefault="06D8E3C9">
      <w:r>
        <w:t>The CFP application is broken into 6 sections:</w:t>
      </w:r>
    </w:p>
    <w:p w14:paraId="747F6347" w14:textId="035E0609" w:rsidR="06D8E3C9" w:rsidRDefault="06D8E3C9" w:rsidP="5D6D4130">
      <w:pPr>
        <w:pStyle w:val="ListParagraph"/>
        <w:numPr>
          <w:ilvl w:val="0"/>
          <w:numId w:val="2"/>
        </w:numPr>
      </w:pPr>
      <w:r>
        <w:t>Applicant Info</w:t>
      </w:r>
    </w:p>
    <w:p w14:paraId="0A806AF1" w14:textId="352BE9D9" w:rsidR="06D8E3C9" w:rsidRDefault="06D8E3C9" w:rsidP="5D6D4130">
      <w:pPr>
        <w:pStyle w:val="ListParagraph"/>
        <w:numPr>
          <w:ilvl w:val="0"/>
          <w:numId w:val="2"/>
        </w:numPr>
      </w:pPr>
      <w:r w:rsidRPr="5D6D4130">
        <w:t>Project Info</w:t>
      </w:r>
    </w:p>
    <w:p w14:paraId="051E42C4" w14:textId="2D271FE1" w:rsidR="06D8E3C9" w:rsidRDefault="06D8E3C9" w:rsidP="5D6D4130">
      <w:pPr>
        <w:pStyle w:val="ListParagraph"/>
        <w:numPr>
          <w:ilvl w:val="0"/>
          <w:numId w:val="2"/>
        </w:numPr>
      </w:pPr>
      <w:r w:rsidRPr="5D6D4130">
        <w:t>Project Location</w:t>
      </w:r>
    </w:p>
    <w:p w14:paraId="065A559B" w14:textId="62976FE4" w:rsidR="06D8E3C9" w:rsidRDefault="06D8E3C9" w:rsidP="5D6D4130">
      <w:pPr>
        <w:pStyle w:val="ListParagraph"/>
        <w:numPr>
          <w:ilvl w:val="0"/>
          <w:numId w:val="2"/>
        </w:numPr>
      </w:pPr>
      <w:r w:rsidRPr="5D6D4130">
        <w:t>Project Funding</w:t>
      </w:r>
    </w:p>
    <w:p w14:paraId="32908673" w14:textId="67733107" w:rsidR="06D8E3C9" w:rsidRDefault="06D8E3C9" w:rsidP="5D6D4130">
      <w:pPr>
        <w:pStyle w:val="ListParagraph"/>
        <w:numPr>
          <w:ilvl w:val="0"/>
          <w:numId w:val="2"/>
        </w:numPr>
      </w:pPr>
      <w:r w:rsidRPr="5D6D4130">
        <w:t>Supporting Plans, Studies and Documentation</w:t>
      </w:r>
    </w:p>
    <w:p w14:paraId="400E40FD" w14:textId="5A1D045D" w:rsidR="06D8E3C9" w:rsidRDefault="06D8E3C9" w:rsidP="5D6D4130">
      <w:pPr>
        <w:pStyle w:val="ListParagraph"/>
        <w:numPr>
          <w:ilvl w:val="0"/>
          <w:numId w:val="2"/>
        </w:numPr>
      </w:pPr>
      <w:r w:rsidRPr="5D6D4130">
        <w:t>Additional Project Info</w:t>
      </w:r>
    </w:p>
    <w:p w14:paraId="64DDD61F" w14:textId="4D713CF4" w:rsidR="00635736" w:rsidRDefault="5A1B6C19" w:rsidP="009642F0">
      <w:r>
        <w:t>To find out i</w:t>
      </w:r>
      <w:r w:rsidR="0121593C">
        <w:t>f</w:t>
      </w:r>
      <w:r>
        <w:t xml:space="preserve"> you are eligible to Apply, please review the eligibility criteria </w:t>
      </w:r>
      <w:r w:rsidR="50408326">
        <w:t xml:space="preserve">on the </w:t>
      </w:r>
      <w:hyperlink r:id="rId11">
        <w:r w:rsidR="50408326" w:rsidRPr="08257DA2">
          <w:rPr>
            <w:rStyle w:val="Hyperlink"/>
          </w:rPr>
          <w:t>CFP webpage</w:t>
        </w:r>
      </w:hyperlink>
      <w:r w:rsidR="50408326">
        <w:t>.</w:t>
      </w:r>
    </w:p>
    <w:p w14:paraId="7D292A4E" w14:textId="104037EA" w:rsidR="5A4DF797" w:rsidRDefault="5A4DF797">
      <w:r>
        <w:t>Previous awards from the</w:t>
      </w:r>
      <w:r w:rsidR="001E2C71">
        <w:t xml:space="preserve"> first round of </w:t>
      </w:r>
      <w:r w:rsidR="00744389">
        <w:t xml:space="preserve">the </w:t>
      </w:r>
      <w:r w:rsidR="007F77DF">
        <w:t xml:space="preserve">Competitive Funding Proposal (CFP1 </w:t>
      </w:r>
      <w:r w:rsidR="007836C9">
        <w:t>–</w:t>
      </w:r>
      <w:r w:rsidR="007F77DF">
        <w:t xml:space="preserve"> 2025</w:t>
      </w:r>
      <w:r w:rsidR="007836C9">
        <w:t>-2</w:t>
      </w:r>
      <w:r w:rsidR="00ED4440">
        <w:t>026)</w:t>
      </w:r>
      <w:r>
        <w:t xml:space="preserve"> that included Transportations Alternatives (TA) and Congestion Mitigation and Air Quality Improvement (CMAQ) programs ca</w:t>
      </w:r>
      <w:r w:rsidR="0C0B9552">
        <w:t xml:space="preserve">n be found </w:t>
      </w:r>
      <w:hyperlink r:id="rId12" w:history="1">
        <w:r w:rsidR="0C0B9552" w:rsidRPr="4E54E1BD">
          <w:rPr>
            <w:rStyle w:val="Hyperlink"/>
          </w:rPr>
          <w:t>here.</w:t>
        </w:r>
      </w:hyperlink>
    </w:p>
    <w:p w14:paraId="2FE94D88" w14:textId="10326CAF" w:rsidR="00F57A7A" w:rsidRDefault="6C5B8F84" w:rsidP="009642F0">
      <w:r>
        <w:t>For additional information</w:t>
      </w:r>
      <w:r w:rsidR="1BF58A19">
        <w:t>,</w:t>
      </w:r>
      <w:r>
        <w:t xml:space="preserve"> please review the </w:t>
      </w:r>
      <w:hyperlink r:id="rId13">
        <w:r w:rsidRPr="4E54E1BD">
          <w:rPr>
            <w:rStyle w:val="Hyperlink"/>
          </w:rPr>
          <w:t>CFP webpage</w:t>
        </w:r>
      </w:hyperlink>
      <w:r>
        <w:t xml:space="preserve"> and </w:t>
      </w:r>
      <w:hyperlink r:id="rId14" w:history="1">
        <w:r w:rsidRPr="00123C08">
          <w:rPr>
            <w:rStyle w:val="Hyperlink"/>
          </w:rPr>
          <w:t>FAQs.</w:t>
        </w:r>
      </w:hyperlink>
    </w:p>
    <w:p w14:paraId="677DFC7A" w14:textId="4E44229F" w:rsidR="009642F0" w:rsidRDefault="784D52DD" w:rsidP="009642F0">
      <w:r>
        <w:t xml:space="preserve">Before starting your application, please note that most CMAQ funded projects require a </w:t>
      </w:r>
      <w:r w:rsidR="00F37D4D">
        <w:t>minimum</w:t>
      </w:r>
      <w:r w:rsidR="0AA2AE94">
        <w:t xml:space="preserve"> </w:t>
      </w:r>
      <w:r>
        <w:t>20% non-federal match to qualify</w:t>
      </w:r>
      <w:r w:rsidR="224C74D7">
        <w:t>. Please ensure your agency or p</w:t>
      </w:r>
      <w:r w:rsidR="7B06DCAC">
        <w:t>ro</w:t>
      </w:r>
      <w:r w:rsidR="224C74D7">
        <w:t>ject sponsor is prepared to provide that match</w:t>
      </w:r>
      <w:r w:rsidR="20323700">
        <w:t>.</w:t>
      </w:r>
    </w:p>
    <w:p w14:paraId="4F7CE8DD" w14:textId="3F013354" w:rsidR="009642F0" w:rsidRDefault="20323700">
      <w:r>
        <w:t xml:space="preserve">Additionally, as CMAQ is </w:t>
      </w:r>
      <w:r w:rsidR="6BC4A460">
        <w:t xml:space="preserve">a </w:t>
      </w:r>
      <w:r>
        <w:t>federally funded</w:t>
      </w:r>
      <w:r w:rsidR="31FF74AF">
        <w:t xml:space="preserve"> program</w:t>
      </w:r>
      <w:r>
        <w:t xml:space="preserve">, previously completed phases must have </w:t>
      </w:r>
      <w:r w:rsidR="58C1166A">
        <w:t xml:space="preserve">been </w:t>
      </w:r>
      <w:r w:rsidR="113FCE25">
        <w:t>undertaken</w:t>
      </w:r>
      <w:r w:rsidR="58C1166A">
        <w:t xml:space="preserve"> in compliance with federal </w:t>
      </w:r>
      <w:hyperlink r:id="rId15">
        <w:r w:rsidR="58C1166A" w:rsidRPr="08257DA2">
          <w:rPr>
            <w:rStyle w:val="Hyperlink"/>
          </w:rPr>
          <w:t>procurement and administration requirements</w:t>
        </w:r>
      </w:hyperlink>
      <w:r w:rsidR="131F7220">
        <w:t xml:space="preserve">. For projects that have completed preliminary engineering, </w:t>
      </w:r>
      <w:r w:rsidR="79849172">
        <w:t xml:space="preserve">appropriate </w:t>
      </w:r>
      <w:hyperlink r:id="rId16">
        <w:r w:rsidR="79849172" w:rsidRPr="08257DA2">
          <w:rPr>
            <w:rStyle w:val="Hyperlink"/>
          </w:rPr>
          <w:t>environmental reviews</w:t>
        </w:r>
      </w:hyperlink>
      <w:r w:rsidR="79849172">
        <w:t xml:space="preserve"> will need to be documented </w:t>
      </w:r>
      <w:r w:rsidR="2C041B1B">
        <w:t>to qualify for any additional phase funding through CMAQ.</w:t>
      </w:r>
    </w:p>
    <w:p w14:paraId="02602245" w14:textId="35379C6A" w:rsidR="5D6D4130" w:rsidRDefault="5D6D4130" w:rsidP="5D6D4130">
      <w:pPr>
        <w:rPr>
          <w:b/>
          <w:bCs/>
          <w:color w:val="283180"/>
          <w:sz w:val="28"/>
          <w:szCs w:val="28"/>
        </w:rPr>
      </w:pPr>
    </w:p>
    <w:p w14:paraId="3CA7A313" w14:textId="130CF573" w:rsidR="5D6D4130" w:rsidRDefault="5D6D4130" w:rsidP="5D6D4130">
      <w:pPr>
        <w:rPr>
          <w:b/>
          <w:bCs/>
          <w:color w:val="283180"/>
          <w:sz w:val="28"/>
          <w:szCs w:val="28"/>
        </w:rPr>
      </w:pPr>
    </w:p>
    <w:p w14:paraId="3253526D" w14:textId="1969346F" w:rsidR="5D6D4130" w:rsidRDefault="5D6D4130" w:rsidP="5D6D4130">
      <w:pPr>
        <w:rPr>
          <w:b/>
          <w:bCs/>
          <w:color w:val="283180"/>
          <w:sz w:val="28"/>
          <w:szCs w:val="28"/>
        </w:rPr>
      </w:pPr>
    </w:p>
    <w:p w14:paraId="07BDA87B" w14:textId="039BECE0" w:rsidR="009642F0" w:rsidRDefault="009642F0" w:rsidP="009642F0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1: Applicant Info</w:t>
      </w:r>
    </w:p>
    <w:p w14:paraId="5CBDC84E" w14:textId="6A3D3A9B" w:rsidR="00F25CD4" w:rsidRPr="00900D66" w:rsidRDefault="009642F0" w:rsidP="08257DA2">
      <w:pPr>
        <w:pStyle w:val="ListParagraph"/>
        <w:numPr>
          <w:ilvl w:val="1"/>
          <w:numId w:val="13"/>
        </w:numPr>
        <w:rPr>
          <w:b/>
          <w:bCs/>
          <w:color w:val="000000" w:themeColor="text1"/>
        </w:rPr>
      </w:pPr>
      <w:bookmarkStart w:id="0" w:name="_Hlk208306744"/>
      <w:r w:rsidRPr="08257DA2">
        <w:rPr>
          <w:b/>
          <w:bCs/>
          <w:color w:val="000000" w:themeColor="text1"/>
        </w:rPr>
        <w:t>Project Name</w:t>
      </w:r>
      <w:bookmarkEnd w:id="0"/>
      <w:r w:rsidRPr="08257DA2">
        <w:rPr>
          <w:b/>
          <w:bCs/>
          <w:color w:val="000000" w:themeColor="text1"/>
        </w:rPr>
        <w:t xml:space="preserve"> </w:t>
      </w:r>
      <w:r w:rsidR="002F0E52" w:rsidRPr="08257DA2">
        <w:rPr>
          <w:b/>
          <w:bCs/>
          <w:color w:val="000000" w:themeColor="text1"/>
        </w:rPr>
        <w:t>and Title</w:t>
      </w:r>
    </w:p>
    <w:p w14:paraId="1BCE2CA4" w14:textId="0AE89345" w:rsidR="009642F0" w:rsidRDefault="0063584D" w:rsidP="00900D66">
      <w:pPr>
        <w:ind w:firstLine="720"/>
        <w:rPr>
          <w:b/>
          <w:color w:val="BC3D23"/>
          <w:sz w:val="26"/>
        </w:rPr>
      </w:pPr>
      <w:sdt>
        <w:sdtPr>
          <w:rPr>
            <w:b/>
            <w:color w:val="BC3D23"/>
            <w:sz w:val="26"/>
          </w:rPr>
          <w:id w:val="1633448090"/>
          <w:placeholder>
            <w:docPart w:val="9EABE62521DF41C4B9B2FA4027CD1BE0"/>
          </w:placeholder>
          <w:showingPlcHdr/>
        </w:sdtPr>
        <w:sdtEndPr/>
        <w:sdtContent>
          <w:r w:rsidR="00930C85" w:rsidRPr="00B926E2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7AF0BF71" w14:textId="77777777" w:rsidR="009530D7" w:rsidRDefault="009530D7" w:rsidP="009642F0">
      <w:pPr>
        <w:rPr>
          <w:b/>
          <w:bCs/>
        </w:rPr>
      </w:pPr>
      <w:bookmarkStart w:id="1" w:name="_Hlk208306772"/>
    </w:p>
    <w:p w14:paraId="2D580FD8" w14:textId="54140ACB" w:rsidR="68E6818A" w:rsidRDefault="68E6818A" w:rsidP="4E54E1BD">
      <w:pPr>
        <w:pStyle w:val="ListParagraph"/>
        <w:numPr>
          <w:ilvl w:val="1"/>
          <w:numId w:val="13"/>
        </w:numPr>
        <w:rPr>
          <w:b/>
          <w:bCs/>
        </w:rPr>
      </w:pPr>
      <w:r w:rsidRPr="08257DA2">
        <w:rPr>
          <w:b/>
          <w:bCs/>
        </w:rPr>
        <w:t>Brief 1-2 sentence description of project</w:t>
      </w:r>
      <w:r w:rsidR="5618DF0C" w:rsidRPr="08257DA2">
        <w:rPr>
          <w:b/>
          <w:bCs/>
        </w:rPr>
        <w:t xml:space="preserve"> (</w:t>
      </w:r>
      <w:r w:rsidR="5618DF0C">
        <w:t>ex: We are requesting funds to convert a four-leg inters</w:t>
      </w:r>
      <w:r w:rsidR="4DDDC1DC">
        <w:t>ection at SR72 and G</w:t>
      </w:r>
      <w:r w:rsidR="1C110C0F">
        <w:t>eorgia</w:t>
      </w:r>
      <w:r w:rsidR="4DDDC1DC">
        <w:t xml:space="preserve"> Drive into a roundabout</w:t>
      </w:r>
      <w:r w:rsidR="2D19703B">
        <w:t>.</w:t>
      </w:r>
      <w:r w:rsidR="3A4B1876">
        <w:t xml:space="preserve"> We also intend to construct 1500 linear feet of 6’ wide sidewalk </w:t>
      </w:r>
      <w:r w:rsidR="13052EAE">
        <w:t xml:space="preserve">along the SW side of </w:t>
      </w:r>
      <w:r w:rsidR="3A4B1876">
        <w:t>SR72 from Columbus Drive to Augusta Rd.)</w:t>
      </w:r>
    </w:p>
    <w:p w14:paraId="20DC2239" w14:textId="74AA5322" w:rsidR="5444E4F2" w:rsidRDefault="0063584D" w:rsidP="00977B25">
      <w:pPr>
        <w:pStyle w:val="ListParagraph"/>
      </w:pPr>
      <w:sdt>
        <w:sdtPr>
          <w:rPr>
            <w:b/>
            <w:bCs/>
            <w:color w:val="BC3D23"/>
            <w:sz w:val="26"/>
            <w:szCs w:val="26"/>
          </w:rPr>
          <w:id w:val="1553583529"/>
          <w:placeholder>
            <w:docPart w:val="62379EA1701E4AEE9F5832B92832C3B6"/>
          </w:placeholder>
          <w:showingPlcHdr/>
        </w:sdtPr>
        <w:sdtEndPr/>
        <w:sdtContent>
          <w:r w:rsidR="5444E4F2" w:rsidRPr="4E54E1BD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3F24E00C" w14:textId="2C516400" w:rsidR="4E54E1BD" w:rsidRDefault="4E54E1BD" w:rsidP="4E54E1BD">
      <w:pPr>
        <w:pStyle w:val="ListParagraph"/>
        <w:rPr>
          <w:rStyle w:val="PlaceholderText"/>
          <w:color w:val="000000" w:themeColor="text1"/>
        </w:rPr>
      </w:pPr>
    </w:p>
    <w:p w14:paraId="49ECFDBE" w14:textId="420725E7" w:rsidR="009642F0" w:rsidRPr="00900D66" w:rsidRDefault="009642F0" w:rsidP="00900D66">
      <w:pPr>
        <w:pStyle w:val="ListParagraph"/>
        <w:numPr>
          <w:ilvl w:val="1"/>
          <w:numId w:val="13"/>
        </w:numPr>
        <w:rPr>
          <w:b/>
          <w:bCs/>
        </w:rPr>
      </w:pPr>
      <w:r w:rsidRPr="00900D66">
        <w:rPr>
          <w:b/>
          <w:bCs/>
        </w:rPr>
        <w:t>Project Applicant Name</w:t>
      </w:r>
    </w:p>
    <w:p w14:paraId="4166BB6A" w14:textId="720AA90D" w:rsidR="009642F0" w:rsidRDefault="0063584D" w:rsidP="00900D66">
      <w:pPr>
        <w:ind w:firstLine="720"/>
        <w:rPr>
          <w:b/>
          <w:bCs/>
        </w:rPr>
      </w:pPr>
      <w:sdt>
        <w:sdtPr>
          <w:rPr>
            <w:b/>
            <w:bCs/>
          </w:rPr>
          <w:id w:val="769506154"/>
          <w:placeholder>
            <w:docPart w:val="7E82EAB6CEAA407B84393CD4DB16651D"/>
          </w:placeholder>
          <w:showingPlcHdr/>
        </w:sdtPr>
        <w:sdtEndPr/>
        <w:sdtContent>
          <w:r w:rsidR="00900D66" w:rsidRPr="008C5E56">
            <w:rPr>
              <w:rStyle w:val="PlaceholderText"/>
            </w:rPr>
            <w:t>Click or tap here to enter text.</w:t>
          </w:r>
        </w:sdtContent>
      </w:sdt>
    </w:p>
    <w:p w14:paraId="58B9718B" w14:textId="77777777" w:rsidR="009642F0" w:rsidRDefault="009642F0" w:rsidP="009642F0">
      <w:pPr>
        <w:rPr>
          <w:b/>
          <w:bCs/>
        </w:rPr>
      </w:pPr>
    </w:p>
    <w:p w14:paraId="72F52B77" w14:textId="511CC91D" w:rsidR="009642F0" w:rsidRPr="00900D66" w:rsidRDefault="009642F0" w:rsidP="00900D66">
      <w:pPr>
        <w:pStyle w:val="ListParagraph"/>
        <w:numPr>
          <w:ilvl w:val="1"/>
          <w:numId w:val="13"/>
        </w:numPr>
        <w:rPr>
          <w:b/>
          <w:bCs/>
        </w:rPr>
      </w:pPr>
      <w:r w:rsidRPr="00900D66">
        <w:rPr>
          <w:b/>
          <w:bCs/>
        </w:rPr>
        <w:t>Applicant Phone Number</w:t>
      </w:r>
    </w:p>
    <w:sdt>
      <w:sdtPr>
        <w:rPr>
          <w:b/>
          <w:bCs/>
        </w:rPr>
        <w:id w:val="-633488182"/>
        <w:placeholder>
          <w:docPart w:val="8BCAF8DA10264E3283FB337925C242D2"/>
        </w:placeholder>
        <w:showingPlcHdr/>
      </w:sdtPr>
      <w:sdtEndPr/>
      <w:sdtContent>
        <w:p w14:paraId="33CDD898" w14:textId="56A4E662" w:rsidR="009642F0" w:rsidRDefault="00900D66" w:rsidP="00900D66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599B7A1E" w14:textId="77777777" w:rsidR="009642F0" w:rsidRDefault="009642F0" w:rsidP="009642F0">
      <w:pPr>
        <w:rPr>
          <w:b/>
          <w:bCs/>
        </w:rPr>
      </w:pPr>
    </w:p>
    <w:p w14:paraId="1DF83E46" w14:textId="7A6B5655" w:rsidR="009642F0" w:rsidRPr="00900D66" w:rsidRDefault="009642F0" w:rsidP="00900D66">
      <w:pPr>
        <w:pStyle w:val="ListParagraph"/>
        <w:numPr>
          <w:ilvl w:val="1"/>
          <w:numId w:val="13"/>
        </w:numPr>
        <w:rPr>
          <w:b/>
          <w:bCs/>
        </w:rPr>
      </w:pPr>
      <w:r w:rsidRPr="00900D66">
        <w:rPr>
          <w:b/>
          <w:bCs/>
        </w:rPr>
        <w:t>Applicant Email Address</w:t>
      </w:r>
    </w:p>
    <w:sdt>
      <w:sdtPr>
        <w:rPr>
          <w:b/>
          <w:bCs/>
        </w:rPr>
        <w:id w:val="-1564413480"/>
        <w:placeholder>
          <w:docPart w:val="C4DC1E6651E84BD88FAE64EE06B8F1D0"/>
        </w:placeholder>
        <w:showingPlcHdr/>
      </w:sdtPr>
      <w:sdtEndPr/>
      <w:sdtContent>
        <w:p w14:paraId="30232581" w14:textId="48AF4D05" w:rsidR="009642F0" w:rsidRPr="009642F0" w:rsidRDefault="00900D66" w:rsidP="00900D66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30120AA8" w14:textId="77777777" w:rsidR="009642F0" w:rsidRDefault="009642F0" w:rsidP="009642F0">
      <w:pPr>
        <w:rPr>
          <w:b/>
          <w:bCs/>
        </w:rPr>
      </w:pPr>
    </w:p>
    <w:p w14:paraId="1C5C21A9" w14:textId="6B05930D" w:rsidR="00F40625" w:rsidRPr="00F57A7A" w:rsidRDefault="55DDB575" w:rsidP="00F40625">
      <w:pPr>
        <w:pStyle w:val="ListParagraph"/>
        <w:numPr>
          <w:ilvl w:val="1"/>
          <w:numId w:val="13"/>
        </w:numPr>
        <w:rPr>
          <w:b/>
          <w:bCs/>
        </w:rPr>
      </w:pPr>
      <w:r w:rsidRPr="2B8353E6">
        <w:rPr>
          <w:b/>
          <w:bCs/>
        </w:rPr>
        <w:t xml:space="preserve">Name of City, </w:t>
      </w:r>
      <w:proofErr w:type="gramStart"/>
      <w:r w:rsidRPr="2B8353E6">
        <w:rPr>
          <w:b/>
          <w:bCs/>
        </w:rPr>
        <w:t>County</w:t>
      </w:r>
      <w:r w:rsidR="0EC0B7AF" w:rsidRPr="2B8353E6">
        <w:rPr>
          <w:b/>
          <w:bCs/>
        </w:rPr>
        <w:t>,</w:t>
      </w:r>
      <w:r w:rsidRPr="2B8353E6">
        <w:rPr>
          <w:b/>
          <w:bCs/>
        </w:rPr>
        <w:t xml:space="preserve"> or</w:t>
      </w:r>
      <w:proofErr w:type="gramEnd"/>
      <w:r w:rsidRPr="2B8353E6">
        <w:rPr>
          <w:b/>
          <w:bCs/>
        </w:rPr>
        <w:t xml:space="preserve"> Organization</w:t>
      </w:r>
    </w:p>
    <w:sdt>
      <w:sdtPr>
        <w:rPr>
          <w:b/>
          <w:bCs/>
        </w:rPr>
        <w:id w:val="719988451"/>
        <w:placeholder>
          <w:docPart w:val="ADCACF0E60044A969AE16E945FEEE891"/>
        </w:placeholder>
        <w:showingPlcHdr/>
      </w:sdtPr>
      <w:sdtEndPr/>
      <w:sdtContent>
        <w:p w14:paraId="038BDD87" w14:textId="219C749A" w:rsidR="00F40625" w:rsidRPr="00F57A7A" w:rsidRDefault="55DDB575" w:rsidP="1B53613C">
          <w:pPr>
            <w:ind w:left="720"/>
            <w:rPr>
              <w:b/>
              <w:bCs/>
            </w:rPr>
          </w:pPr>
          <w:r w:rsidRPr="1B53613C">
            <w:rPr>
              <w:rStyle w:val="PlaceholderText"/>
            </w:rPr>
            <w:t>Click or tap here to enter text.</w:t>
          </w:r>
        </w:p>
      </w:sdtContent>
    </w:sdt>
    <w:p w14:paraId="088D6F63" w14:textId="3B88AD26" w:rsidR="00F40625" w:rsidRPr="00F57A7A" w:rsidRDefault="00F40625" w:rsidP="1B53613C">
      <w:pPr>
        <w:pStyle w:val="ListParagraph"/>
        <w:rPr>
          <w:b/>
          <w:bCs/>
        </w:rPr>
      </w:pPr>
    </w:p>
    <w:p w14:paraId="1EB0077A" w14:textId="7CBAA54D" w:rsidR="00F40625" w:rsidRPr="00F57A7A" w:rsidRDefault="5C292999" w:rsidP="00F40625">
      <w:pPr>
        <w:pStyle w:val="ListParagraph"/>
        <w:numPr>
          <w:ilvl w:val="1"/>
          <w:numId w:val="13"/>
        </w:numPr>
        <w:rPr>
          <w:b/>
          <w:bCs/>
        </w:rPr>
      </w:pPr>
      <w:r w:rsidRPr="08257DA2">
        <w:rPr>
          <w:b/>
          <w:bCs/>
        </w:rPr>
        <w:t xml:space="preserve">Will you as the applicant also be the </w:t>
      </w:r>
      <w:proofErr w:type="gramStart"/>
      <w:r w:rsidRPr="08257DA2">
        <w:rPr>
          <w:b/>
          <w:bCs/>
        </w:rPr>
        <w:t>project sponsor</w:t>
      </w:r>
      <w:proofErr w:type="gramEnd"/>
      <w:r w:rsidRPr="08257DA2">
        <w:rPr>
          <w:b/>
          <w:bCs/>
        </w:rPr>
        <w:t>? (If yes, skip to 1.10)</w:t>
      </w:r>
    </w:p>
    <w:p w14:paraId="0DF627AB" w14:textId="77777777" w:rsidR="00F40625" w:rsidRDefault="00F40625" w:rsidP="00F40625">
      <w:pPr>
        <w:pStyle w:val="ListParagraph"/>
        <w:ind w:left="390"/>
        <w:rPr>
          <w:b/>
          <w:bCs/>
        </w:rPr>
      </w:pPr>
    </w:p>
    <w:p w14:paraId="4A3A93B3" w14:textId="13A05405" w:rsidR="00217973" w:rsidRPr="00B0104A" w:rsidRDefault="0063584D" w:rsidP="00217973">
      <w:pPr>
        <w:ind w:firstLine="720"/>
      </w:pPr>
      <w:sdt>
        <w:sdtPr>
          <w:id w:val="1342918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E26EF19" w:rsidRPr="726A764C">
            <w:rPr>
              <w:rFonts w:ascii="MS Gothic" w:eastAsia="MS Gothic" w:hAnsi="MS Gothic"/>
            </w:rPr>
            <w:t>☐</w:t>
          </w:r>
          <w:r w:rsidR="3E26EF19" w:rsidRPr="726A764C">
            <w:rPr>
              <w:rFonts w:ascii="Cambria" w:eastAsia="Cambria" w:hAnsi="Cambria" w:cs="Cambria"/>
            </w:rPr>
            <w:t xml:space="preserve"> </w:t>
          </w:r>
        </w:sdtContent>
      </w:sdt>
      <w:r w:rsidR="00217973" w:rsidRPr="1B53613C">
        <w:rPr>
          <w:rFonts w:ascii="Cambria" w:eastAsia="Cambria" w:hAnsi="Cambria" w:cs="Cambria"/>
        </w:rPr>
        <w:t xml:space="preserve">Yes         </w:t>
      </w:r>
      <w:sdt>
        <w:sdtPr>
          <w:id w:val="702922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A6E326C" w:rsidRPr="5E4ED2B7">
            <w:rPr>
              <w:rFonts w:ascii="MS Gothic" w:eastAsia="MS Gothic" w:hAnsi="MS Gothic"/>
            </w:rPr>
            <w:t>☐</w:t>
          </w:r>
        </w:sdtContent>
      </w:sdt>
      <w:r w:rsidR="00217973">
        <w:tab/>
      </w:r>
      <w:r w:rsidR="00217973" w:rsidRPr="1B53613C">
        <w:rPr>
          <w:rFonts w:ascii="Cambria" w:eastAsia="Cambria" w:hAnsi="Cambria" w:cs="Cambria"/>
        </w:rPr>
        <w:t>No</w:t>
      </w:r>
    </w:p>
    <w:bookmarkEnd w:id="1"/>
    <w:p w14:paraId="2BBFB1A7" w14:textId="77777777" w:rsidR="009530D7" w:rsidRDefault="009530D7" w:rsidP="009642F0">
      <w:pPr>
        <w:rPr>
          <w:b/>
          <w:bCs/>
        </w:rPr>
      </w:pPr>
    </w:p>
    <w:p w14:paraId="1BEDCF3E" w14:textId="26F1BE93" w:rsidR="00CB2B80" w:rsidRDefault="24517D44" w:rsidP="00BA0E2A">
      <w:pPr>
        <w:rPr>
          <w:b/>
          <w:bCs/>
        </w:rPr>
      </w:pPr>
      <w:r w:rsidRPr="64D605A0">
        <w:rPr>
          <w:b/>
          <w:bCs/>
        </w:rPr>
        <w:t>1.7.</w:t>
      </w:r>
      <w:r w:rsidRPr="18FE69F9">
        <w:rPr>
          <w:b/>
          <w:bCs/>
        </w:rPr>
        <w:t>a</w:t>
      </w:r>
      <w:r w:rsidR="009F1B92">
        <w:tab/>
      </w:r>
      <w:r w:rsidR="009F1B92" w:rsidRPr="18FE69F9">
        <w:rPr>
          <w:b/>
          <w:bCs/>
        </w:rPr>
        <w:t>Sponsor</w:t>
      </w:r>
      <w:r w:rsidR="009F1B92">
        <w:rPr>
          <w:b/>
          <w:bCs/>
        </w:rPr>
        <w:t xml:space="preserve"> Project Manager Name and Title</w:t>
      </w:r>
    </w:p>
    <w:p w14:paraId="067933FE" w14:textId="77777777" w:rsidR="009F1B92" w:rsidRDefault="009F1B92" w:rsidP="009F1B92">
      <w:pPr>
        <w:pStyle w:val="ListParagraph"/>
        <w:rPr>
          <w:b/>
          <w:bCs/>
        </w:rPr>
      </w:pPr>
    </w:p>
    <w:sdt>
      <w:sdtPr>
        <w:rPr>
          <w:b/>
          <w:bCs/>
        </w:rPr>
        <w:id w:val="1568839312"/>
        <w:placeholder>
          <w:docPart w:val="9682DEC37F384D3193EC4DF25FD3767E"/>
        </w:placeholder>
        <w:showingPlcHdr/>
      </w:sdtPr>
      <w:sdtEndPr/>
      <w:sdtContent>
        <w:p w14:paraId="39DB0451" w14:textId="77777777" w:rsidR="009F1B92" w:rsidRDefault="009F1B92" w:rsidP="009F1B92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24FA3B4A" w14:textId="77777777" w:rsidR="009F1B92" w:rsidRDefault="009F1B92" w:rsidP="009F1B92">
      <w:pPr>
        <w:pStyle w:val="ListParagraph"/>
        <w:rPr>
          <w:b/>
          <w:bCs/>
        </w:rPr>
      </w:pPr>
    </w:p>
    <w:p w14:paraId="7B20CD00" w14:textId="64E9B551" w:rsidR="009F1B92" w:rsidRDefault="350BF840" w:rsidP="7FE80EF5">
      <w:pPr>
        <w:rPr>
          <w:b/>
          <w:bCs/>
        </w:rPr>
      </w:pPr>
      <w:r w:rsidRPr="590F5845">
        <w:rPr>
          <w:b/>
          <w:bCs/>
        </w:rPr>
        <w:t>1.</w:t>
      </w:r>
      <w:r w:rsidRPr="7DA96840">
        <w:rPr>
          <w:b/>
          <w:bCs/>
        </w:rPr>
        <w:t>7.b.</w:t>
      </w:r>
      <w:r w:rsidR="009F1B92">
        <w:tab/>
      </w:r>
      <w:r w:rsidR="009F1B92" w:rsidRPr="7DA96840">
        <w:rPr>
          <w:b/>
          <w:bCs/>
        </w:rPr>
        <w:t>Sponsor</w:t>
      </w:r>
      <w:r w:rsidR="009F1B92">
        <w:rPr>
          <w:b/>
          <w:bCs/>
        </w:rPr>
        <w:t xml:space="preserve"> </w:t>
      </w:r>
      <w:r w:rsidR="000B5C8A">
        <w:rPr>
          <w:b/>
          <w:bCs/>
        </w:rPr>
        <w:t>Project Manager Phone Number</w:t>
      </w:r>
    </w:p>
    <w:p w14:paraId="47E816F3" w14:textId="77777777" w:rsidR="000B5C8A" w:rsidRDefault="000B5C8A" w:rsidP="000B5C8A">
      <w:pPr>
        <w:pStyle w:val="ListParagraph"/>
        <w:rPr>
          <w:b/>
          <w:bCs/>
        </w:rPr>
      </w:pPr>
    </w:p>
    <w:sdt>
      <w:sdtPr>
        <w:rPr>
          <w:b/>
          <w:bCs/>
        </w:rPr>
        <w:id w:val="-1566170803"/>
        <w:placeholder>
          <w:docPart w:val="11216A6AC9D04FCB886A8DD50B369B6E"/>
        </w:placeholder>
        <w:showingPlcHdr/>
      </w:sdtPr>
      <w:sdtEndPr/>
      <w:sdtContent>
        <w:p w14:paraId="7347C9B7" w14:textId="77777777" w:rsidR="00451709" w:rsidRDefault="00451709" w:rsidP="00451709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7D69A174" w14:textId="77777777" w:rsidR="000B5C8A" w:rsidRDefault="000B5C8A" w:rsidP="000B5C8A">
      <w:pPr>
        <w:pStyle w:val="ListParagraph"/>
        <w:rPr>
          <w:b/>
          <w:bCs/>
        </w:rPr>
      </w:pPr>
    </w:p>
    <w:p w14:paraId="0A7644FA" w14:textId="77777777" w:rsidR="000B5C8A" w:rsidRDefault="000B5C8A" w:rsidP="000B5C8A">
      <w:pPr>
        <w:pStyle w:val="ListParagraph"/>
        <w:rPr>
          <w:b/>
          <w:bCs/>
        </w:rPr>
      </w:pPr>
    </w:p>
    <w:p w14:paraId="0BB3AA44" w14:textId="59B443F9" w:rsidR="009F1B92" w:rsidRDefault="40CCD3B7" w:rsidP="3D1B6087">
      <w:pPr>
        <w:rPr>
          <w:b/>
          <w:bCs/>
        </w:rPr>
      </w:pPr>
      <w:r w:rsidRPr="3D1B6087">
        <w:rPr>
          <w:b/>
          <w:bCs/>
        </w:rPr>
        <w:t>1.7.c.</w:t>
      </w:r>
      <w:r w:rsidR="009F1B92">
        <w:tab/>
      </w:r>
      <w:r w:rsidR="009F1B92">
        <w:rPr>
          <w:b/>
          <w:bCs/>
        </w:rPr>
        <w:t xml:space="preserve">Sponsor Project Manager </w:t>
      </w:r>
      <w:r w:rsidR="000B5C8A">
        <w:rPr>
          <w:b/>
          <w:bCs/>
        </w:rPr>
        <w:t>Email:</w:t>
      </w:r>
    </w:p>
    <w:p w14:paraId="3010B31A" w14:textId="77777777" w:rsidR="009F1B92" w:rsidRDefault="009F1B92" w:rsidP="000B5C8A">
      <w:pPr>
        <w:pStyle w:val="ListParagraph"/>
        <w:rPr>
          <w:b/>
          <w:bCs/>
        </w:rPr>
      </w:pPr>
    </w:p>
    <w:sdt>
      <w:sdtPr>
        <w:rPr>
          <w:b/>
          <w:bCs/>
        </w:rPr>
        <w:id w:val="-835449834"/>
        <w:placeholder>
          <w:docPart w:val="556E4BE09ED142CE9F0F8ADAF727DF40"/>
        </w:placeholder>
        <w:showingPlcHdr/>
      </w:sdtPr>
      <w:sdtEndPr/>
      <w:sdtContent>
        <w:p w14:paraId="74DC1CB9" w14:textId="77777777" w:rsidR="000B5C8A" w:rsidRDefault="000B5C8A" w:rsidP="000B5C8A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54A04192" w14:textId="77777777" w:rsidR="009F1B92" w:rsidRDefault="009F1B92" w:rsidP="009F1B92">
      <w:pPr>
        <w:pStyle w:val="ListParagraph"/>
        <w:rPr>
          <w:b/>
          <w:bCs/>
        </w:rPr>
      </w:pPr>
    </w:p>
    <w:p w14:paraId="3165598C" w14:textId="77777777" w:rsidR="009F1B92" w:rsidRPr="00CB2B80" w:rsidRDefault="009F1B92" w:rsidP="009F1B92">
      <w:pPr>
        <w:pStyle w:val="ListParagraph"/>
        <w:rPr>
          <w:b/>
          <w:bCs/>
        </w:rPr>
      </w:pPr>
    </w:p>
    <w:p w14:paraId="0B51A716" w14:textId="4BFF19AA" w:rsidR="09B5F17C" w:rsidRDefault="09B5F17C" w:rsidP="4E54E1BD">
      <w:pPr>
        <w:pStyle w:val="ListParagraph"/>
        <w:numPr>
          <w:ilvl w:val="1"/>
          <w:numId w:val="13"/>
        </w:numPr>
        <w:rPr>
          <w:b/>
          <w:bCs/>
        </w:rPr>
      </w:pPr>
      <w:r w:rsidRPr="08257DA2">
        <w:rPr>
          <w:b/>
          <w:bCs/>
        </w:rPr>
        <w:t xml:space="preserve">Is the project sponsor in compliance with DOAA reporting requirements (the Georgia Department of </w:t>
      </w:r>
      <w:r w:rsidR="1A46845C" w:rsidRPr="08257DA2">
        <w:rPr>
          <w:b/>
          <w:bCs/>
        </w:rPr>
        <w:t>Audits and Accounts (DOAA</w:t>
      </w:r>
      <w:r w:rsidR="00B51D8B" w:rsidRPr="08257DA2">
        <w:rPr>
          <w:b/>
          <w:bCs/>
        </w:rPr>
        <w:t>)</w:t>
      </w:r>
      <w:r w:rsidR="1A46845C" w:rsidRPr="08257DA2">
        <w:rPr>
          <w:b/>
          <w:bCs/>
        </w:rPr>
        <w:t xml:space="preserve"> compliance dashboard can be found </w:t>
      </w:r>
      <w:hyperlink r:id="rId17">
        <w:r w:rsidR="1A46845C" w:rsidRPr="08257DA2">
          <w:rPr>
            <w:rStyle w:val="Hyperlink"/>
            <w:b/>
            <w:bCs/>
          </w:rPr>
          <w:t>here</w:t>
        </w:r>
      </w:hyperlink>
      <w:r w:rsidR="1A46845C" w:rsidRPr="08257DA2">
        <w:rPr>
          <w:b/>
          <w:bCs/>
        </w:rPr>
        <w:t>)</w:t>
      </w:r>
    </w:p>
    <w:p w14:paraId="04E9B75F" w14:textId="62706BFF" w:rsidR="4E54E1BD" w:rsidRDefault="4E54E1BD" w:rsidP="00977B25">
      <w:pPr>
        <w:pStyle w:val="ListParagraph"/>
        <w:rPr>
          <w:b/>
          <w:bCs/>
        </w:rPr>
      </w:pPr>
    </w:p>
    <w:p w14:paraId="140873A8" w14:textId="77777777" w:rsidR="4E54E1BD" w:rsidRDefault="4E54E1BD" w:rsidP="4E54E1BD">
      <w:pPr>
        <w:pStyle w:val="ListParagraph"/>
        <w:rPr>
          <w:b/>
          <w:bCs/>
        </w:rPr>
      </w:pPr>
    </w:p>
    <w:p w14:paraId="73A6CDC8" w14:textId="64E97C44" w:rsidR="2654EA1F" w:rsidRDefault="0063584D" w:rsidP="4E54E1BD">
      <w:pPr>
        <w:ind w:firstLine="720"/>
      </w:pPr>
      <w:sdt>
        <w:sdtPr>
          <w:id w:val="64555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C67EA09" w:rsidRPr="0B9AE6D3">
            <w:rPr>
              <w:rFonts w:ascii="MS Gothic" w:eastAsia="MS Gothic" w:hAnsi="MS Gothic"/>
            </w:rPr>
            <w:t>☐</w:t>
          </w:r>
        </w:sdtContent>
      </w:sdt>
      <w:r w:rsidR="2654EA1F">
        <w:tab/>
      </w:r>
      <w:r w:rsidR="2654EA1F" w:rsidRPr="4E54E1BD">
        <w:rPr>
          <w:rFonts w:ascii="Cambria" w:eastAsia="Cambria" w:hAnsi="Cambria" w:cs="Cambria"/>
        </w:rPr>
        <w:t xml:space="preserve">Yes         </w:t>
      </w:r>
      <w:sdt>
        <w:sdtPr>
          <w:id w:val="1611659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62F6A99D" w:rsidRPr="23D80C9D">
            <w:rPr>
              <w:rFonts w:ascii="MS Gothic" w:eastAsia="MS Gothic" w:hAnsi="MS Gothic"/>
            </w:rPr>
            <w:t>☐</w:t>
          </w:r>
        </w:sdtContent>
      </w:sdt>
      <w:r w:rsidR="2654EA1F">
        <w:tab/>
      </w:r>
      <w:r w:rsidR="2654EA1F" w:rsidRPr="4E54E1BD">
        <w:rPr>
          <w:rFonts w:ascii="Cambria" w:eastAsia="Cambria" w:hAnsi="Cambria" w:cs="Cambria"/>
        </w:rPr>
        <w:t>No</w:t>
      </w:r>
    </w:p>
    <w:p w14:paraId="0D0D85C2" w14:textId="0D5BFB69" w:rsidR="4E54E1BD" w:rsidRDefault="4E54E1BD" w:rsidP="4E54E1BD">
      <w:pPr>
        <w:pStyle w:val="ListParagraph"/>
        <w:rPr>
          <w:b/>
          <w:bCs/>
        </w:rPr>
      </w:pPr>
    </w:p>
    <w:p w14:paraId="637755B7" w14:textId="587B6C25" w:rsidR="7D002396" w:rsidRDefault="7D002396" w:rsidP="7388F6B1">
      <w:pPr>
        <w:pStyle w:val="ListParagraph"/>
        <w:numPr>
          <w:ilvl w:val="1"/>
          <w:numId w:val="13"/>
        </w:numPr>
      </w:pPr>
      <w:r w:rsidRPr="73CC4061">
        <w:rPr>
          <w:b/>
          <w:bCs/>
        </w:rPr>
        <w:t xml:space="preserve">Are the project </w:t>
      </w:r>
      <w:r w:rsidRPr="7825FAB7">
        <w:rPr>
          <w:b/>
          <w:bCs/>
        </w:rPr>
        <w:t xml:space="preserve">sponsor and </w:t>
      </w:r>
      <w:r w:rsidRPr="05B9F68E">
        <w:rPr>
          <w:b/>
          <w:bCs/>
        </w:rPr>
        <w:t xml:space="preserve">project manager </w:t>
      </w:r>
      <w:r w:rsidRPr="343D8EA2">
        <w:rPr>
          <w:b/>
          <w:bCs/>
        </w:rPr>
        <w:t xml:space="preserve">LAP </w:t>
      </w:r>
      <w:r w:rsidRPr="211943C8">
        <w:rPr>
          <w:b/>
          <w:bCs/>
        </w:rPr>
        <w:t>certified</w:t>
      </w:r>
      <w:r w:rsidR="36852BF8" w:rsidRPr="005EE6A8">
        <w:rPr>
          <w:b/>
          <w:bCs/>
        </w:rPr>
        <w:t xml:space="preserve">? </w:t>
      </w:r>
      <w:r w:rsidR="36852BF8">
        <w:t xml:space="preserve">Reference </w:t>
      </w:r>
      <w:hyperlink r:id="rId18" w:history="1">
        <w:r w:rsidR="36852BF8" w:rsidRPr="00B343C3">
          <w:rPr>
            <w:rStyle w:val="Hyperlink"/>
          </w:rPr>
          <w:t>GDOT’s list</w:t>
        </w:r>
      </w:hyperlink>
      <w:r w:rsidR="36852BF8">
        <w:t xml:space="preserve"> of LAP certified Local Public A</w:t>
      </w:r>
      <w:r w:rsidR="68EAEC2E">
        <w:t>gencies.</w:t>
      </w:r>
    </w:p>
    <w:p w14:paraId="70EEB061" w14:textId="77777777" w:rsidR="009F1B92" w:rsidRDefault="009F1B92" w:rsidP="0078585B">
      <w:pPr>
        <w:pStyle w:val="ListParagraph"/>
        <w:rPr>
          <w:b/>
          <w:bCs/>
        </w:rPr>
      </w:pPr>
    </w:p>
    <w:p w14:paraId="664C73F4" w14:textId="7E3F3FA3" w:rsidR="009F1B92" w:rsidRPr="00217973" w:rsidRDefault="0063584D" w:rsidP="00217973">
      <w:pPr>
        <w:ind w:firstLine="720"/>
      </w:pPr>
      <w:sdt>
        <w:sdtPr>
          <w:id w:val="121974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E10246B" w:rsidRPr="64A1570A">
            <w:rPr>
              <w:rFonts w:ascii="MS Gothic" w:eastAsia="MS Gothic" w:hAnsi="MS Gothic"/>
            </w:rPr>
            <w:t>☐</w:t>
          </w:r>
        </w:sdtContent>
      </w:sdt>
      <w:r w:rsidR="00217973" w:rsidRPr="1B53613C">
        <w:rPr>
          <w:rFonts w:ascii="Cambria" w:eastAsia="Cambria" w:hAnsi="Cambria" w:cs="Cambria"/>
        </w:rPr>
        <w:t xml:space="preserve">Yes         </w:t>
      </w:r>
      <w:sdt>
        <w:sdtPr>
          <w:id w:val="143011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5EE1E886" w:rsidRPr="64A1570A">
            <w:rPr>
              <w:rFonts w:ascii="MS Gothic" w:eastAsia="MS Gothic" w:hAnsi="MS Gothic"/>
            </w:rPr>
            <w:t>☐</w:t>
          </w:r>
        </w:sdtContent>
      </w:sdt>
      <w:r w:rsidR="00217973">
        <w:tab/>
      </w:r>
      <w:r w:rsidR="00217973" w:rsidRPr="1B53613C">
        <w:rPr>
          <w:rFonts w:ascii="Cambria" w:eastAsia="Cambria" w:hAnsi="Cambria" w:cs="Cambria"/>
        </w:rPr>
        <w:t>No</w:t>
      </w:r>
    </w:p>
    <w:p w14:paraId="2FDEB630" w14:textId="77777777" w:rsidR="003A515B" w:rsidRPr="00BA0E2A" w:rsidRDefault="003A515B" w:rsidP="00BA0E2A">
      <w:pPr>
        <w:rPr>
          <w:b/>
          <w:bCs/>
        </w:rPr>
      </w:pPr>
    </w:p>
    <w:p w14:paraId="1AC26D10" w14:textId="77777777" w:rsidR="003A515B" w:rsidRDefault="003A515B" w:rsidP="003A515B">
      <w:pPr>
        <w:pStyle w:val="ListParagraph"/>
        <w:rPr>
          <w:b/>
          <w:bCs/>
        </w:rPr>
      </w:pPr>
    </w:p>
    <w:p w14:paraId="05438949" w14:textId="77777777" w:rsidR="0089267D" w:rsidRPr="0089267D" w:rsidRDefault="0089267D" w:rsidP="0089267D">
      <w:pPr>
        <w:pStyle w:val="ListParagraph"/>
        <w:rPr>
          <w:b/>
          <w:bCs/>
        </w:rPr>
      </w:pPr>
    </w:p>
    <w:p w14:paraId="6ADEED53" w14:textId="642A0AE7" w:rsidR="0089267D" w:rsidRDefault="0A7F8CE8" w:rsidP="00B0104A">
      <w:pPr>
        <w:pStyle w:val="ListParagraph"/>
        <w:numPr>
          <w:ilvl w:val="1"/>
          <w:numId w:val="13"/>
        </w:numPr>
        <w:rPr>
          <w:b/>
          <w:bCs/>
        </w:rPr>
      </w:pPr>
      <w:r w:rsidRPr="1B53613C">
        <w:rPr>
          <w:b/>
          <w:bCs/>
        </w:rPr>
        <w:t>Do</w:t>
      </w:r>
      <w:r w:rsidR="001A10EC">
        <w:rPr>
          <w:b/>
          <w:bCs/>
        </w:rPr>
        <w:t>es the project sponsor</w:t>
      </w:r>
      <w:r w:rsidRPr="1B53613C">
        <w:rPr>
          <w:b/>
          <w:bCs/>
        </w:rPr>
        <w:t xml:space="preserve"> intend to deliver the </w:t>
      </w:r>
      <w:r w:rsidR="6F9EBB9F" w:rsidRPr="1B53613C">
        <w:rPr>
          <w:b/>
          <w:bCs/>
        </w:rPr>
        <w:t>project,</w:t>
      </w:r>
      <w:r w:rsidRPr="1B53613C">
        <w:rPr>
          <w:b/>
          <w:bCs/>
        </w:rPr>
        <w:t xml:space="preserve"> or would </w:t>
      </w:r>
      <w:r w:rsidR="00AB1C41">
        <w:rPr>
          <w:b/>
          <w:bCs/>
        </w:rPr>
        <w:t>they</w:t>
      </w:r>
      <w:r w:rsidRPr="1B53613C">
        <w:rPr>
          <w:b/>
          <w:bCs/>
        </w:rPr>
        <w:t xml:space="preserve"> like GDOT to deliver the project?</w:t>
      </w:r>
    </w:p>
    <w:p w14:paraId="757BC837" w14:textId="77777777" w:rsidR="00F40625" w:rsidRDefault="00F40625" w:rsidP="00F40625">
      <w:pPr>
        <w:pStyle w:val="ListParagraph"/>
        <w:rPr>
          <w:b/>
          <w:bCs/>
        </w:rPr>
      </w:pPr>
    </w:p>
    <w:sdt>
      <w:sdtPr>
        <w:rPr>
          <w:b/>
          <w:bCs/>
        </w:rPr>
        <w:id w:val="1714695502"/>
        <w:placeholder>
          <w:docPart w:val="4382DD64BC9C4412AB5BE499BB5059BA"/>
        </w:placeholder>
        <w:showingPlcHdr/>
      </w:sdtPr>
      <w:sdtEndPr/>
      <w:sdtContent>
        <w:p w14:paraId="3395DB76" w14:textId="77777777" w:rsidR="00BD6EF6" w:rsidRDefault="00BD6EF6" w:rsidP="00BD6EF6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19CB9B88" w14:textId="77777777" w:rsidR="00BD6EF6" w:rsidRPr="00F40625" w:rsidRDefault="00BD6EF6" w:rsidP="00F40625">
      <w:pPr>
        <w:pStyle w:val="ListParagraph"/>
        <w:rPr>
          <w:b/>
          <w:bCs/>
        </w:rPr>
      </w:pPr>
    </w:p>
    <w:p w14:paraId="5D135D3B" w14:textId="5B795942" w:rsidR="00F40625" w:rsidRPr="00B0104A" w:rsidRDefault="21F97DC6" w:rsidP="007802C3">
      <w:pPr>
        <w:pStyle w:val="ListParagraph"/>
        <w:spacing w:after="0"/>
        <w:ind w:hanging="720"/>
        <w:rPr>
          <w:rFonts w:ascii="Cambria" w:eastAsia="Cambria" w:hAnsi="Cambria" w:cs="Cambria"/>
        </w:rPr>
      </w:pPr>
      <w:r w:rsidRPr="08257DA2">
        <w:rPr>
          <w:rFonts w:ascii="Cambria" w:eastAsia="Cambria" w:hAnsi="Cambria" w:cs="Cambria"/>
          <w:b/>
          <w:bCs/>
        </w:rPr>
        <w:lastRenderedPageBreak/>
        <w:t>1.1</w:t>
      </w:r>
      <w:r w:rsidR="6E090358" w:rsidRPr="08257DA2">
        <w:rPr>
          <w:rFonts w:ascii="Cambria" w:eastAsia="Cambria" w:hAnsi="Cambria" w:cs="Cambria"/>
          <w:b/>
          <w:bCs/>
        </w:rPr>
        <w:t>5</w:t>
      </w:r>
      <w:r w:rsidRPr="08257DA2">
        <w:rPr>
          <w:rFonts w:ascii="Cambria" w:eastAsia="Cambria" w:hAnsi="Cambria" w:cs="Cambria"/>
          <w:b/>
          <w:bCs/>
        </w:rPr>
        <w:t>.</w:t>
      </w:r>
      <w:r>
        <w:tab/>
      </w:r>
      <w:r w:rsidRPr="08257DA2">
        <w:rPr>
          <w:rFonts w:ascii="Cambria" w:eastAsia="Cambria" w:hAnsi="Cambria" w:cs="Cambria"/>
          <w:b/>
          <w:bCs/>
        </w:rPr>
        <w:t xml:space="preserve">Does any part of the project fall outside of the jurisdiction you are </w:t>
      </w:r>
      <w:proofErr w:type="gramStart"/>
      <w:r w:rsidRPr="08257DA2">
        <w:rPr>
          <w:rFonts w:ascii="Cambria" w:eastAsia="Cambria" w:hAnsi="Cambria" w:cs="Cambria"/>
          <w:b/>
          <w:bCs/>
        </w:rPr>
        <w:t>applying</w:t>
      </w:r>
      <w:proofErr w:type="gramEnd"/>
      <w:r w:rsidRPr="08257DA2">
        <w:rPr>
          <w:rFonts w:ascii="Cambria" w:eastAsia="Cambria" w:hAnsi="Cambria" w:cs="Cambria"/>
          <w:b/>
          <w:bCs/>
        </w:rPr>
        <w:t xml:space="preserve"> on behalf of? </w:t>
      </w:r>
      <w:r w:rsidRPr="08257DA2">
        <w:rPr>
          <w:rFonts w:ascii="Cambria" w:eastAsia="Cambria" w:hAnsi="Cambria" w:cs="Cambria"/>
        </w:rPr>
        <w:t>(If yes, you will be asked to provide documentation of support from impacted jurisdictions)</w:t>
      </w:r>
    </w:p>
    <w:p w14:paraId="6E4EB2CA" w14:textId="23C05EDB" w:rsidR="00F40625" w:rsidRPr="00B0104A" w:rsidRDefault="0063584D" w:rsidP="1B53613C">
      <w:pPr>
        <w:ind w:firstLine="720"/>
      </w:pPr>
      <w:sdt>
        <w:sdtPr>
          <w:id w:val="7938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EF696C7" w:rsidRPr="4E5CA095">
            <w:rPr>
              <w:rFonts w:ascii="MS Gothic" w:eastAsia="MS Gothic" w:hAnsi="MS Gothic"/>
            </w:rPr>
            <w:t>☐</w:t>
          </w:r>
        </w:sdtContent>
      </w:sdt>
      <w:r w:rsidR="5E55AF4B" w:rsidRPr="1B53613C">
        <w:rPr>
          <w:rFonts w:ascii="Cambria" w:eastAsia="Cambria" w:hAnsi="Cambria" w:cs="Cambria"/>
        </w:rPr>
        <w:t xml:space="preserve">Yes         </w:t>
      </w:r>
      <w:sdt>
        <w:sdtPr>
          <w:id w:val="543528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089F4FD" w:rsidRPr="05C7F8E4">
            <w:rPr>
              <w:rFonts w:ascii="MS Gothic" w:eastAsia="MS Gothic" w:hAnsi="MS Gothic"/>
            </w:rPr>
            <w:t>☐</w:t>
          </w:r>
        </w:sdtContent>
      </w:sdt>
      <w:r w:rsidR="00F40625">
        <w:tab/>
      </w:r>
      <w:r w:rsidR="5E55AF4B" w:rsidRPr="1B53613C">
        <w:rPr>
          <w:rFonts w:ascii="Cambria" w:eastAsia="Cambria" w:hAnsi="Cambria" w:cs="Cambria"/>
        </w:rPr>
        <w:t>No</w:t>
      </w:r>
    </w:p>
    <w:p w14:paraId="0DA1485F" w14:textId="19C03367" w:rsidR="00F40625" w:rsidRPr="00B0104A" w:rsidRDefault="00F40625" w:rsidP="1B53613C">
      <w:pPr>
        <w:spacing w:after="0"/>
      </w:pPr>
    </w:p>
    <w:p w14:paraId="466395EF" w14:textId="18168664" w:rsidR="00F40625" w:rsidRPr="00B0104A" w:rsidRDefault="00F40625" w:rsidP="00F40625">
      <w:pPr>
        <w:pStyle w:val="ListParagraph"/>
        <w:rPr>
          <w:b/>
          <w:bCs/>
        </w:rPr>
      </w:pPr>
    </w:p>
    <w:p w14:paraId="31674A2F" w14:textId="3BA00F13" w:rsidR="00677035" w:rsidRPr="00677035" w:rsidRDefault="00677035" w:rsidP="009642F0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2: Project Info</w:t>
      </w:r>
    </w:p>
    <w:p w14:paraId="0F393452" w14:textId="05501611" w:rsidR="00635736" w:rsidRDefault="00BD6EF6" w:rsidP="007802C3">
      <w:pPr>
        <w:ind w:left="720" w:hanging="720"/>
        <w:rPr>
          <w:b/>
          <w:bCs/>
        </w:rPr>
      </w:pPr>
      <w:r w:rsidRPr="006D3C3D">
        <w:rPr>
          <w:b/>
          <w:bCs/>
        </w:rPr>
        <w:t>2.</w:t>
      </w:r>
      <w:r w:rsidR="009066F7">
        <w:rPr>
          <w:b/>
          <w:bCs/>
        </w:rPr>
        <w:t>1</w:t>
      </w:r>
      <w:r w:rsidR="009066F7">
        <w:rPr>
          <w:b/>
          <w:bCs/>
        </w:rPr>
        <w:tab/>
      </w:r>
      <w:r w:rsidR="0089267D" w:rsidRPr="006D3C3D">
        <w:rPr>
          <w:b/>
          <w:bCs/>
        </w:rPr>
        <w:t>Did you apply for funding for this project in the 2025 T</w:t>
      </w:r>
      <w:r w:rsidR="008576C9">
        <w:rPr>
          <w:b/>
          <w:bCs/>
        </w:rPr>
        <w:t>A</w:t>
      </w:r>
      <w:r w:rsidR="0089267D" w:rsidRPr="006D3C3D">
        <w:rPr>
          <w:b/>
          <w:bCs/>
        </w:rPr>
        <w:t xml:space="preserve"> and CMAQ Competitive Funding Proposal?</w:t>
      </w:r>
    </w:p>
    <w:sdt>
      <w:sdtPr>
        <w:rPr>
          <w:b/>
          <w:bCs/>
        </w:rPr>
        <w:id w:val="512428062"/>
        <w:placeholder>
          <w:docPart w:val="D4E80A09DCDF40FDA073E0F23983A421"/>
        </w:placeholder>
        <w:showingPlcHdr/>
      </w:sdtPr>
      <w:sdtEndPr/>
      <w:sdtContent>
        <w:p w14:paraId="5CAF5DA6" w14:textId="77777777" w:rsidR="008576C9" w:rsidRDefault="008576C9" w:rsidP="008576C9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6903A305" w14:textId="77777777" w:rsidR="008576C9" w:rsidRPr="006D3C3D" w:rsidRDefault="008576C9" w:rsidP="009642F0">
      <w:pPr>
        <w:rPr>
          <w:b/>
          <w:bCs/>
        </w:rPr>
      </w:pPr>
    </w:p>
    <w:p w14:paraId="53A65D1E" w14:textId="2BEFD033" w:rsidR="009530D7" w:rsidRPr="00635736" w:rsidRDefault="2CE568C6" w:rsidP="00DD437A">
      <w:r w:rsidRPr="1B53613C">
        <w:rPr>
          <w:b/>
          <w:bCs/>
        </w:rPr>
        <w:t>2.</w:t>
      </w:r>
      <w:r w:rsidR="2460BD87" w:rsidRPr="1B53613C">
        <w:rPr>
          <w:b/>
          <w:bCs/>
        </w:rPr>
        <w:t>2</w:t>
      </w:r>
      <w:r w:rsidRPr="1B53613C">
        <w:rPr>
          <w:b/>
          <w:bCs/>
        </w:rPr>
        <w:t xml:space="preserve"> </w:t>
      </w:r>
      <w:r w:rsidR="00DC66D3">
        <w:tab/>
      </w:r>
      <w:r w:rsidR="7D106769" w:rsidRPr="1B53613C">
        <w:rPr>
          <w:b/>
          <w:bCs/>
        </w:rPr>
        <w:t xml:space="preserve">Choose a Primary Project Type </w:t>
      </w:r>
    </w:p>
    <w:sdt>
      <w:sdtPr>
        <w:rPr>
          <w:b/>
          <w:bCs/>
        </w:rPr>
        <w:alias w:val="CMAQ Primary Project Type"/>
        <w:tag w:val="CMAQ Primary Project Type"/>
        <w:id w:val="1365717261"/>
        <w:placeholder>
          <w:docPart w:val="DefaultPlaceholder_-1854013438"/>
        </w:placeholder>
        <w:showingPlcHdr/>
        <w:dropDownList>
          <w:listItem w:value="Choose an item."/>
          <w:listItem w:displayText="Traffic Flow Improvements" w:value="Traffic Flow Improvements"/>
          <w:listItem w:displayText="Intelligent Transportation Systems" w:value="Intelligent Transportation Systems"/>
          <w:listItem w:displayText="Bike/Pedestrian Infrastructure" w:value="Bike/Pedestrian Infrastructure"/>
          <w:listItem w:displayText="Transit" w:value="Transit"/>
          <w:listItem w:displayText="Travel Demand Management" w:value="Travel Demand Management"/>
          <w:listItem w:displayText="Vehicle Fuel Technology" w:value="Vehicle Fuel Technology"/>
          <w:listItem w:displayText="Vehicle Activity" w:value="Vehicle Activity"/>
          <w:listItem w:displayText="Other" w:value="Other"/>
        </w:dropDownList>
      </w:sdtPr>
      <w:sdtEndPr/>
      <w:sdtContent>
        <w:p w14:paraId="58A52770" w14:textId="0A895864" w:rsidR="00635736" w:rsidRDefault="000759FD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6C950FA0" w14:textId="77777777" w:rsidR="001E21BC" w:rsidRDefault="001E21BC" w:rsidP="009642F0">
      <w:pPr>
        <w:rPr>
          <w:b/>
          <w:bCs/>
        </w:rPr>
      </w:pPr>
    </w:p>
    <w:p w14:paraId="3EDD5128" w14:textId="774974A4" w:rsidR="009530D7" w:rsidRDefault="00460F5A" w:rsidP="00DD437A">
      <w:r>
        <w:rPr>
          <w:b/>
          <w:bCs/>
        </w:rPr>
        <w:t>2.</w:t>
      </w:r>
      <w:r w:rsidR="003466A9">
        <w:rPr>
          <w:b/>
          <w:bCs/>
        </w:rPr>
        <w:t>3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="00635736">
        <w:rPr>
          <w:b/>
          <w:bCs/>
        </w:rPr>
        <w:t>Choose a Secondary Project Type</w:t>
      </w:r>
      <w:r w:rsidR="00635736">
        <w:t xml:space="preserve"> (if a</w:t>
      </w:r>
      <w:r w:rsidR="00DD437A">
        <w:t>pplicable)</w:t>
      </w:r>
    </w:p>
    <w:p w14:paraId="6BA4CECF" w14:textId="01CF9F9B" w:rsidR="00FE1AAD" w:rsidRPr="00C8578F" w:rsidRDefault="00FE1AAD" w:rsidP="00DD437A">
      <w:pPr>
        <w:rPr>
          <w:b/>
          <w:bCs/>
        </w:rPr>
      </w:pPr>
      <w:r w:rsidRPr="00C8578F">
        <w:rPr>
          <w:b/>
          <w:bCs/>
        </w:rPr>
        <w:t>Traffic Flow Improvements:</w:t>
      </w:r>
    </w:p>
    <w:sdt>
      <w:sdtPr>
        <w:id w:val="-867060962"/>
        <w:placeholder>
          <w:docPart w:val="DefaultPlaceholder_-1854013438"/>
        </w:placeholder>
        <w:showingPlcHdr/>
        <w:dropDownList>
          <w:listItem w:value="Choose an item."/>
          <w:listItem w:displayText="Traffic Signalization" w:value="Traffic Signalization"/>
          <w:listItem w:displayText="Traffic Engineering (Roadway Improvements)" w:value="Traffic Engineering (Roadway Improvements)"/>
          <w:listItem w:displayText="Intersection Improvements" w:value="Intersection Improvements"/>
          <w:listItem w:displayText="Roundabouts" w:value="Roundabouts"/>
          <w:listItem w:displayText="High-Occupancy Vehicle and Managed Lanes" w:value="High-Occupancy Vehicle and Managed Lanes"/>
        </w:dropDownList>
      </w:sdtPr>
      <w:sdtEndPr/>
      <w:sdtContent>
        <w:p w14:paraId="26ADCC45" w14:textId="739CE1A6" w:rsidR="00635736" w:rsidRDefault="00115CEB" w:rsidP="009642F0">
          <w:r w:rsidRPr="008C5E56">
            <w:rPr>
              <w:rStyle w:val="PlaceholderText"/>
            </w:rPr>
            <w:t>Choose an item.</w:t>
          </w:r>
        </w:p>
      </w:sdtContent>
    </w:sdt>
    <w:p w14:paraId="230352BB" w14:textId="24435E36" w:rsidR="00FE1AAD" w:rsidRDefault="00C8578F" w:rsidP="009642F0">
      <w:pPr>
        <w:rPr>
          <w:b/>
          <w:bCs/>
        </w:rPr>
      </w:pPr>
      <w:r>
        <w:rPr>
          <w:b/>
          <w:bCs/>
        </w:rPr>
        <w:t>ITS:</w:t>
      </w:r>
    </w:p>
    <w:sdt>
      <w:sdtPr>
        <w:rPr>
          <w:b/>
          <w:bCs/>
        </w:rPr>
        <w:alias w:val="ITS"/>
        <w:tag w:val="ITS"/>
        <w:id w:val="719864911"/>
        <w:placeholder>
          <w:docPart w:val="DefaultPlaceholder_-1854013438"/>
        </w:placeholder>
        <w:showingPlcHdr/>
        <w:dropDownList>
          <w:listItem w:value="Choose an item."/>
          <w:listItem w:displayText="Vehicle to Infrastructure (V2I)" w:value="Vehicle to Infrastructure (V2I)"/>
          <w:listItem w:displayText="Incident Management" w:value="Incident Management"/>
          <w:listItem w:displayText="General Intelligence Transportation Systems" w:value="General Intelligence Transportation Systems"/>
          <w:listItem w:displayText="Freeway Management Systems" w:value="Freeway Management Systems"/>
          <w:listItem w:displayText="Traveler Information Systems" w:value="Traveler Information Systems"/>
        </w:dropDownList>
      </w:sdtPr>
      <w:sdtEndPr/>
      <w:sdtContent>
        <w:p w14:paraId="61F09606" w14:textId="72EC41DF" w:rsidR="00C8578F" w:rsidRDefault="00B97A69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69C28561" w14:textId="67959EBE" w:rsidR="00C8578F" w:rsidRDefault="00C8578F" w:rsidP="009642F0">
      <w:pPr>
        <w:rPr>
          <w:b/>
          <w:bCs/>
        </w:rPr>
      </w:pPr>
      <w:r>
        <w:rPr>
          <w:b/>
          <w:bCs/>
        </w:rPr>
        <w:t>Bike/Ped Infrastructure:</w:t>
      </w:r>
    </w:p>
    <w:sdt>
      <w:sdtPr>
        <w:rPr>
          <w:b/>
          <w:bCs/>
        </w:rPr>
        <w:alias w:val="Bike/Ped"/>
        <w:tag w:val="Bike/Ped"/>
        <w:id w:val="-484085251"/>
        <w:placeholder>
          <w:docPart w:val="DefaultPlaceholder_-1854013438"/>
        </w:placeholder>
        <w:showingPlcHdr/>
        <w:dropDownList>
          <w:listItem w:value="Choose an item."/>
          <w:listItem w:displayText="Complete Streets" w:value="Complete Streets"/>
          <w:listItem w:displayText="Regional Trail Connection" w:value="Regional Trail Connection"/>
          <w:listItem w:displayText="Multi-use Path" w:value="Multi-use Path"/>
          <w:listItem w:displayText="Bike/Ped Signalization" w:value="Bike/Ped Signalization"/>
        </w:dropDownList>
      </w:sdtPr>
      <w:sdtEndPr/>
      <w:sdtContent>
        <w:p w14:paraId="4A81052B" w14:textId="2DCC125E" w:rsidR="00C8578F" w:rsidRDefault="0089188B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49CAA655" w14:textId="2FCAA11D" w:rsidR="00C8578F" w:rsidRDefault="00C8578F" w:rsidP="009642F0">
      <w:pPr>
        <w:rPr>
          <w:b/>
          <w:bCs/>
        </w:rPr>
      </w:pPr>
      <w:r>
        <w:rPr>
          <w:b/>
          <w:bCs/>
        </w:rPr>
        <w:t>Transit:</w:t>
      </w:r>
    </w:p>
    <w:sdt>
      <w:sdtPr>
        <w:rPr>
          <w:b/>
          <w:bCs/>
        </w:rPr>
        <w:alias w:val="Transit"/>
        <w:tag w:val="Transit"/>
        <w:id w:val="497468826"/>
        <w:placeholder>
          <w:docPart w:val="DefaultPlaceholder_-1854013438"/>
        </w:placeholder>
        <w:showingPlcHdr/>
        <w:dropDownList>
          <w:listItem w:value="Choose an item."/>
          <w:listItem w:displayText="Transit Facilities" w:value="Transit Facilities"/>
          <w:listItem w:displayText="Conventional Bus and Paratransit Vehicles and Replacements" w:value="Conventional Bus and Paratransit Vehicles and Replacements"/>
          <w:listItem w:displayText="Bus Services and Fleet Expansion" w:value="Bus Services and Fleet Expansion"/>
          <w:listItem w:displayText="Passenger Rail Service" w:value="Passenger Rail Service"/>
        </w:dropDownList>
      </w:sdtPr>
      <w:sdtEndPr/>
      <w:sdtContent>
        <w:p w14:paraId="3ADB91A3" w14:textId="0F3714BD" w:rsidR="00C8578F" w:rsidRDefault="0089188B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7BF238A8" w14:textId="23C0A4EB" w:rsidR="00C8578F" w:rsidRDefault="00C8578F" w:rsidP="009642F0">
      <w:pPr>
        <w:rPr>
          <w:b/>
          <w:bCs/>
        </w:rPr>
      </w:pPr>
      <w:r>
        <w:rPr>
          <w:b/>
          <w:bCs/>
        </w:rPr>
        <w:t>TDM:</w:t>
      </w:r>
    </w:p>
    <w:sdt>
      <w:sdtPr>
        <w:rPr>
          <w:b/>
          <w:bCs/>
        </w:rPr>
        <w:alias w:val="TDM"/>
        <w:tag w:val="TDM"/>
        <w:id w:val="-224073897"/>
        <w:placeholder>
          <w:docPart w:val="DefaultPlaceholder_-1854013438"/>
        </w:placeholder>
        <w:showingPlcHdr/>
        <w:dropDownList>
          <w:listItem w:value="Choose an item."/>
          <w:listItem w:displayText="Value/Congestion Pricing" w:value="Value/Congestion Pricing"/>
          <w:listItem w:displayText="Bike/Ped Parking" w:value="Bike/Ped Parking"/>
          <w:listItem w:displayText="Ridesharing" w:value="Ridesharing"/>
          <w:listItem w:displayText="Carpooling" w:value="Carpooling"/>
          <w:listItem w:displayText="Employer-based strategies" w:value="Employer-based strategies"/>
          <w:listItem w:displayText="Shared Micromobility" w:value="Shared Micromobility"/>
        </w:dropDownList>
      </w:sdtPr>
      <w:sdtEndPr/>
      <w:sdtContent>
        <w:p w14:paraId="4288DB44" w14:textId="2B1CDD6C" w:rsidR="00C8578F" w:rsidRDefault="0089188B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0C4FC1F4" w14:textId="5B8FC3D2" w:rsidR="00C8578F" w:rsidRDefault="00C8578F" w:rsidP="009642F0">
      <w:pPr>
        <w:rPr>
          <w:b/>
          <w:bCs/>
        </w:rPr>
      </w:pPr>
      <w:r>
        <w:rPr>
          <w:b/>
          <w:bCs/>
        </w:rPr>
        <w:t xml:space="preserve">Vehicle </w:t>
      </w:r>
      <w:r w:rsidR="0089188B">
        <w:rPr>
          <w:b/>
          <w:bCs/>
        </w:rPr>
        <w:t>Fuel Technology:</w:t>
      </w:r>
    </w:p>
    <w:sdt>
      <w:sdtPr>
        <w:rPr>
          <w:b/>
          <w:bCs/>
        </w:rPr>
        <w:alias w:val="Vehicle Fuel Technology"/>
        <w:tag w:val="Vehicle Fuel Technology"/>
        <w:id w:val="-1233153924"/>
        <w:placeholder>
          <w:docPart w:val="DefaultPlaceholder_-1854013438"/>
        </w:placeholder>
        <w:showingPlcHdr/>
        <w:dropDownList>
          <w:listItem w:value="Choose an item."/>
          <w:listItem w:displayText="Port-related Freight/Intermodal Operations" w:value="Port-related Freight/Intermodal Operations"/>
          <w:listItem w:displayText="Alternative Fuel Projects" w:value="Alternative Fuel Projects"/>
          <w:listItem w:displayText="Diesel Engine Replacements, Retrofit/Advanced Truck" w:value="Diesel Engine Replacements, Retrofit/Advanced Truck"/>
          <w:listItem w:displayText="Technologies" w:value="Technologies"/>
          <w:listItem w:displayText="Electric and Natural Gas Vehicles and Infrastructure" w:value="Electric and Natural Gas Vehicles and Infrastructure"/>
        </w:dropDownList>
      </w:sdtPr>
      <w:sdtEndPr/>
      <w:sdtContent>
        <w:p w14:paraId="16397A1B" w14:textId="20E86640" w:rsidR="0089188B" w:rsidRDefault="0089188B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568B9A3D" w14:textId="74DFADB3" w:rsidR="0089188B" w:rsidRDefault="0089188B" w:rsidP="009642F0">
      <w:pPr>
        <w:rPr>
          <w:b/>
          <w:bCs/>
        </w:rPr>
      </w:pPr>
      <w:r>
        <w:rPr>
          <w:b/>
          <w:bCs/>
        </w:rPr>
        <w:t>Vehicle Activity:</w:t>
      </w:r>
    </w:p>
    <w:sdt>
      <w:sdtPr>
        <w:rPr>
          <w:b/>
          <w:bCs/>
        </w:rPr>
        <w:alias w:val="Vehicle Activity"/>
        <w:tag w:val="Vehicle Activity"/>
        <w:id w:val="1295333943"/>
        <w:placeholder>
          <w:docPart w:val="DefaultPlaceholder_-1854013438"/>
        </w:placeholder>
        <w:showingPlcHdr/>
        <w:dropDownList>
          <w:listItem w:value="Choose an item."/>
          <w:listItem w:displayText="Idle Reduction" w:value="Idle Reduction"/>
          <w:listItem w:displayText="Extreme Low-Temperature Cold Start Programs" w:value="Extreme Low-Temperature Cold Start Programs"/>
        </w:dropDownList>
      </w:sdtPr>
      <w:sdtEndPr/>
      <w:sdtContent>
        <w:p w14:paraId="5C22DA93" w14:textId="575EC75E" w:rsidR="0089188B" w:rsidRDefault="0089188B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5E8ACB45" w14:textId="467DDA44" w:rsidR="0089188B" w:rsidRDefault="0089188B" w:rsidP="009642F0">
      <w:pPr>
        <w:rPr>
          <w:b/>
          <w:bCs/>
        </w:rPr>
      </w:pPr>
      <w:r>
        <w:rPr>
          <w:b/>
          <w:bCs/>
        </w:rPr>
        <w:t>Other:</w:t>
      </w:r>
    </w:p>
    <w:p w14:paraId="471D4DE6" w14:textId="77777777" w:rsidR="0089188B" w:rsidRDefault="0089188B" w:rsidP="009642F0">
      <w:pPr>
        <w:rPr>
          <w:b/>
          <w:bCs/>
        </w:rPr>
      </w:pPr>
    </w:p>
    <w:sdt>
      <w:sdtPr>
        <w:rPr>
          <w:b/>
          <w:bCs/>
        </w:rPr>
        <w:alias w:val="Other"/>
        <w:tag w:val="Other"/>
        <w:id w:val="-2047203509"/>
        <w:placeholder>
          <w:docPart w:val="DefaultPlaceholder_-1854013438"/>
        </w:placeholder>
        <w:showingPlcHdr/>
        <w:dropDownList>
          <w:listItem w:value="Choose an item."/>
          <w:listItem w:displayText="Inspection and Maintenance Programs" w:value="Inspection and Maintenance Programs"/>
          <w:listItem w:displayText="Innovative Projects" w:value="Innovative Projects"/>
          <w:listItem w:displayText="Dust Mitigation" w:value="Dust Mitigation"/>
          <w:listItem w:displayText="Training" w:value="Training"/>
          <w:listItem w:displayText="Incentives" w:value="Incentives"/>
          <w:listItem w:displayText="Operating Assistance" w:value="Operating Assistance"/>
        </w:dropDownList>
      </w:sdtPr>
      <w:sdtEndPr/>
      <w:sdtContent>
        <w:p w14:paraId="6EB95901" w14:textId="5FF199A8" w:rsidR="0089188B" w:rsidRDefault="0089188B" w:rsidP="009642F0">
          <w:pPr>
            <w:rPr>
              <w:b/>
              <w:bCs/>
            </w:rPr>
          </w:pPr>
          <w:r w:rsidRPr="008C5E56">
            <w:rPr>
              <w:rStyle w:val="PlaceholderText"/>
            </w:rPr>
            <w:t>Choose an item.</w:t>
          </w:r>
        </w:p>
      </w:sdtContent>
    </w:sdt>
    <w:p w14:paraId="55C0C4BD" w14:textId="77777777" w:rsidR="00FE1AAD" w:rsidRDefault="00FE1AAD" w:rsidP="009642F0">
      <w:pPr>
        <w:rPr>
          <w:b/>
          <w:bCs/>
        </w:rPr>
      </w:pPr>
    </w:p>
    <w:p w14:paraId="76DBBDF8" w14:textId="77777777" w:rsidR="00FE1AAD" w:rsidRDefault="00FE1AAD" w:rsidP="009642F0">
      <w:pPr>
        <w:rPr>
          <w:b/>
          <w:bCs/>
        </w:rPr>
      </w:pPr>
    </w:p>
    <w:p w14:paraId="43DED96D" w14:textId="152AB8E1" w:rsidR="00635736" w:rsidRDefault="00460F5A" w:rsidP="007802C3">
      <w:pPr>
        <w:ind w:left="720" w:hanging="720"/>
      </w:pPr>
      <w:r>
        <w:rPr>
          <w:b/>
          <w:bCs/>
        </w:rPr>
        <w:t>2.</w:t>
      </w:r>
      <w:r w:rsidR="003466A9">
        <w:rPr>
          <w:b/>
          <w:bCs/>
        </w:rPr>
        <w:t>4</w:t>
      </w:r>
      <w:r>
        <w:rPr>
          <w:b/>
          <w:bCs/>
        </w:rPr>
        <w:tab/>
      </w:r>
      <w:r w:rsidR="00635736">
        <w:rPr>
          <w:b/>
          <w:bCs/>
        </w:rPr>
        <w:t xml:space="preserve">Enter Roadway Description </w:t>
      </w:r>
      <w:r w:rsidR="00635736">
        <w:t xml:space="preserve">(reference </w:t>
      </w:r>
      <w:hyperlink r:id="rId19" w:history="1">
        <w:r w:rsidR="00635736" w:rsidRPr="00733F2D">
          <w:rPr>
            <w:rStyle w:val="Hyperlink"/>
          </w:rPr>
          <w:t>GDOT’s roadway functional classification map</w:t>
        </w:r>
      </w:hyperlink>
      <w:r w:rsidR="00635736">
        <w:t xml:space="preserve"> for help identifying the proper description)</w:t>
      </w:r>
      <w:r w:rsidR="00B45370">
        <w:t xml:space="preserve"> – If you choose “other” you will be asked to provide a description of the corridor characteristics.</w:t>
      </w:r>
    </w:p>
    <w:p w14:paraId="125734C6" w14:textId="369045F4" w:rsidR="00635736" w:rsidRDefault="00635736" w:rsidP="009642F0">
      <w:r w:rsidRPr="00635736">
        <w:t>(select all that apply)</w:t>
      </w:r>
    </w:p>
    <w:p w14:paraId="30BA40B8" w14:textId="393B60E1" w:rsidR="009530D7" w:rsidRDefault="0063584D" w:rsidP="009642F0">
      <w:sdt>
        <w:sdtPr>
          <w:id w:val="80037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0D7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Principal Arterial</w:t>
      </w:r>
      <w:r w:rsidR="009530D7">
        <w:tab/>
      </w:r>
      <w:sdt>
        <w:sdtPr>
          <w:id w:val="188815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Minor Arterial</w:t>
      </w:r>
      <w:r w:rsidR="009530D7">
        <w:tab/>
      </w:r>
      <w:r w:rsidR="009530D7">
        <w:tab/>
      </w:r>
      <w:sdt>
        <w:sdtPr>
          <w:id w:val="-470370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Major Collector</w:t>
      </w:r>
    </w:p>
    <w:p w14:paraId="37F4D8C5" w14:textId="42F77E05" w:rsidR="009530D7" w:rsidRDefault="0063584D" w:rsidP="009642F0">
      <w:sdt>
        <w:sdtPr>
          <w:id w:val="1280529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Minor Collector</w:t>
      </w:r>
      <w:r w:rsidR="009530D7">
        <w:tab/>
      </w:r>
      <w:sdt>
        <w:sdtPr>
          <w:id w:val="162052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Local Road</w:t>
      </w:r>
      <w:r w:rsidR="009530D7">
        <w:tab/>
      </w:r>
      <w:r w:rsidR="009530D7">
        <w:tab/>
      </w:r>
      <w:sdt>
        <w:sdtPr>
          <w:id w:val="263575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State Route</w:t>
      </w:r>
    </w:p>
    <w:p w14:paraId="617BF6D2" w14:textId="77777777" w:rsidR="00B45370" w:rsidRDefault="0063584D" w:rsidP="009642F0">
      <w:sdt>
        <w:sdtPr>
          <w:id w:val="-1057851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Designated Evacuation Route</w:t>
      </w:r>
      <w:r w:rsidR="00B45370">
        <w:tab/>
      </w:r>
      <w:r w:rsidR="00C6686E">
        <w:tab/>
      </w:r>
      <w:sdt>
        <w:sdtPr>
          <w:id w:val="1895687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National Highway System (NHS)</w:t>
      </w:r>
    </w:p>
    <w:p w14:paraId="2C4DD556" w14:textId="43BDDB3A" w:rsidR="00C6686E" w:rsidRDefault="0063584D" w:rsidP="009642F0">
      <w:sdt>
        <w:sdtPr>
          <w:id w:val="-205946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5370">
            <w:rPr>
              <w:rFonts w:ascii="MS Gothic" w:eastAsia="MS Gothic" w:hAnsi="MS Gothic" w:hint="eastAsia"/>
            </w:rPr>
            <w:t>☐</w:t>
          </w:r>
        </w:sdtContent>
      </w:sdt>
      <w:r w:rsidR="00B45370">
        <w:tab/>
        <w:t>Other</w:t>
      </w:r>
      <w:r w:rsidR="00B45370">
        <w:tab/>
      </w:r>
      <w:r w:rsidR="00B45370">
        <w:tab/>
      </w:r>
    </w:p>
    <w:p w14:paraId="26CF51D1" w14:textId="77777777" w:rsidR="00635736" w:rsidRDefault="00635736" w:rsidP="009642F0"/>
    <w:p w14:paraId="7996C926" w14:textId="32A4ECE0" w:rsidR="00635736" w:rsidRDefault="00460F5A" w:rsidP="009642F0">
      <w:r>
        <w:rPr>
          <w:b/>
          <w:bCs/>
        </w:rPr>
        <w:t>2.</w:t>
      </w:r>
      <w:r w:rsidR="009066F7">
        <w:rPr>
          <w:b/>
          <w:bCs/>
        </w:rPr>
        <w:t>5</w:t>
      </w:r>
      <w:r>
        <w:rPr>
          <w:b/>
          <w:bCs/>
        </w:rPr>
        <w:tab/>
      </w:r>
      <w:r w:rsidR="00635736">
        <w:rPr>
          <w:b/>
          <w:bCs/>
        </w:rPr>
        <w:t xml:space="preserve">Project </w:t>
      </w:r>
      <w:r w:rsidR="00AC0E06">
        <w:rPr>
          <w:b/>
          <w:bCs/>
        </w:rPr>
        <w:t>Termini</w:t>
      </w:r>
      <w:r w:rsidR="003B3699">
        <w:rPr>
          <w:b/>
          <w:bCs/>
        </w:rPr>
        <w:t>/Limits</w:t>
      </w:r>
      <w:r w:rsidR="00AC0E06">
        <w:rPr>
          <w:b/>
          <w:bCs/>
        </w:rPr>
        <w:t>:</w:t>
      </w:r>
    </w:p>
    <w:sdt>
      <w:sdtPr>
        <w:id w:val="1131831856"/>
        <w:placeholder>
          <w:docPart w:val="DefaultPlaceholder_-1854013440"/>
        </w:placeholder>
        <w:showingPlcHdr/>
      </w:sdtPr>
      <w:sdtEndPr/>
      <w:sdtContent>
        <w:p w14:paraId="0A0083A7" w14:textId="284A4739" w:rsidR="00C6686E" w:rsidRDefault="00C6686E" w:rsidP="009642F0">
          <w:r w:rsidRPr="008C5E56">
            <w:rPr>
              <w:rStyle w:val="PlaceholderText"/>
            </w:rPr>
            <w:t>Click or tap here to enter text.</w:t>
          </w:r>
        </w:p>
      </w:sdtContent>
    </w:sdt>
    <w:p w14:paraId="1A852B86" w14:textId="30A137A6" w:rsidR="00AC0E06" w:rsidRDefault="00AC0E06" w:rsidP="00AC0E06">
      <w:r>
        <w:rPr>
          <w:b/>
          <w:bCs/>
        </w:rPr>
        <w:t>2.6</w:t>
      </w:r>
      <w:r>
        <w:rPr>
          <w:b/>
          <w:bCs/>
        </w:rPr>
        <w:tab/>
      </w:r>
      <w:r w:rsidR="00A90CFB" w:rsidRPr="00A90CFB">
        <w:rPr>
          <w:b/>
          <w:bCs/>
        </w:rPr>
        <w:t>Describe the underlying challenges which this project is intended to address:</w:t>
      </w:r>
    </w:p>
    <w:sdt>
      <w:sdtPr>
        <w:id w:val="-815107448"/>
        <w:placeholder>
          <w:docPart w:val="EE25437C105B46FBA6BC2BC5EA359C36"/>
        </w:placeholder>
        <w:showingPlcHdr/>
      </w:sdtPr>
      <w:sdtEndPr/>
      <w:sdtContent>
        <w:p w14:paraId="01E36789" w14:textId="77777777" w:rsidR="00AC0E06" w:rsidRDefault="00AC0E06" w:rsidP="00AC0E06">
          <w:r w:rsidRPr="008C5E56">
            <w:rPr>
              <w:rStyle w:val="PlaceholderText"/>
            </w:rPr>
            <w:t>Click or tap here to enter text.</w:t>
          </w:r>
        </w:p>
      </w:sdtContent>
    </w:sdt>
    <w:p w14:paraId="4F25AB76" w14:textId="7A0998CB" w:rsidR="00AC0E06" w:rsidRDefault="04977874" w:rsidP="4E54E1BD">
      <w:pPr>
        <w:rPr>
          <w:b/>
          <w:bCs/>
        </w:rPr>
      </w:pPr>
      <w:r w:rsidRPr="4E54E1BD">
        <w:rPr>
          <w:b/>
          <w:bCs/>
        </w:rPr>
        <w:t>2.7</w:t>
      </w:r>
      <w:r w:rsidR="00AC0E06">
        <w:tab/>
      </w:r>
      <w:r w:rsidR="00186DF5" w:rsidRPr="00977B25">
        <w:rPr>
          <w:b/>
          <w:bCs/>
        </w:rPr>
        <w:t xml:space="preserve">List </w:t>
      </w:r>
      <w:r w:rsidR="00DE3F41" w:rsidRPr="00977B25">
        <w:rPr>
          <w:b/>
          <w:bCs/>
        </w:rPr>
        <w:t>all project components you are requesting CMAQ funding for.</w:t>
      </w:r>
      <w:r w:rsidR="00AC0E06">
        <w:tab/>
      </w:r>
      <w:r w:rsidR="00AC0E06">
        <w:tab/>
      </w:r>
      <w:r w:rsidR="00AC0E06">
        <w:tab/>
      </w:r>
      <w:r w:rsidR="00AC0E06">
        <w:tab/>
      </w:r>
      <w:r w:rsidR="00AC0E06">
        <w:tab/>
      </w:r>
      <w:r w:rsidR="00AC0E06">
        <w:tab/>
      </w:r>
      <w:r w:rsidR="00AC0E06">
        <w:tab/>
      </w:r>
    </w:p>
    <w:sdt>
      <w:sdtPr>
        <w:id w:val="631711749"/>
        <w:placeholder>
          <w:docPart w:val="4307DD303FE840E9B166BED7CCA56271"/>
        </w:placeholder>
        <w:showingPlcHdr/>
      </w:sdtPr>
      <w:sdtEndPr/>
      <w:sdtContent>
        <w:p w14:paraId="4193DF05" w14:textId="17AC01DF" w:rsidR="00AC0E06" w:rsidRDefault="06EF52C0" w:rsidP="4E54E1BD">
          <w:r w:rsidRPr="4E54E1BD">
            <w:rPr>
              <w:rStyle w:val="PlaceholderText"/>
            </w:rPr>
            <w:t>Click or tap here to enter text.</w:t>
          </w:r>
        </w:p>
      </w:sdtContent>
    </w:sdt>
    <w:p w14:paraId="0831436A" w14:textId="51974691" w:rsidR="00AC0E06" w:rsidRDefault="00DE3F41" w:rsidP="00AC0E06">
      <w:r>
        <w:rPr>
          <w:b/>
          <w:bCs/>
        </w:rPr>
        <w:t>2.8</w:t>
      </w:r>
      <w:r w:rsidR="009163D4">
        <w:rPr>
          <w:b/>
          <w:bCs/>
        </w:rPr>
        <w:tab/>
      </w:r>
      <w:r w:rsidR="7096BB7E" w:rsidRPr="4E54E1BD">
        <w:rPr>
          <w:b/>
          <w:bCs/>
        </w:rPr>
        <w:t>Describe the anticipated outcomes of this project:</w:t>
      </w:r>
    </w:p>
    <w:sdt>
      <w:sdtPr>
        <w:id w:val="-493725571"/>
        <w:placeholder>
          <w:docPart w:val="B238D55193654770BFAE1AB08AD10873"/>
        </w:placeholder>
        <w:showingPlcHdr/>
      </w:sdtPr>
      <w:sdtEndPr/>
      <w:sdtContent>
        <w:p w14:paraId="64F3F7FF" w14:textId="77777777" w:rsidR="00AC0E06" w:rsidRDefault="00AC0E06" w:rsidP="00AC0E06">
          <w:r w:rsidRPr="008C5E56">
            <w:rPr>
              <w:rStyle w:val="PlaceholderText"/>
            </w:rPr>
            <w:t>Click or tap here to enter text.</w:t>
          </w:r>
        </w:p>
      </w:sdtContent>
    </w:sdt>
    <w:p w14:paraId="27E66257" w14:textId="5D37AA64" w:rsidR="00AC0E06" w:rsidRDefault="00AC0E06" w:rsidP="00AC0E06">
      <w:r>
        <w:rPr>
          <w:b/>
          <w:bCs/>
        </w:rPr>
        <w:t>2.</w:t>
      </w:r>
      <w:r w:rsidR="00DE3F41">
        <w:rPr>
          <w:b/>
          <w:bCs/>
        </w:rPr>
        <w:t>9</w:t>
      </w:r>
      <w:r>
        <w:rPr>
          <w:b/>
          <w:bCs/>
        </w:rPr>
        <w:tab/>
      </w:r>
      <w:r w:rsidR="00FB68F8" w:rsidRPr="00FB68F8">
        <w:rPr>
          <w:b/>
          <w:bCs/>
        </w:rPr>
        <w:t>Describe the current typical section or existing condition for the project corridor or project site.</w:t>
      </w:r>
    </w:p>
    <w:sdt>
      <w:sdtPr>
        <w:id w:val="276763653"/>
        <w:placeholder>
          <w:docPart w:val="112B7F9653A44BE69ABA2204BBE3C362"/>
        </w:placeholder>
        <w:showingPlcHdr/>
      </w:sdtPr>
      <w:sdtEndPr/>
      <w:sdtContent>
        <w:p w14:paraId="4C576CCF" w14:textId="77777777" w:rsidR="00AC0E06" w:rsidRDefault="00AC0E06" w:rsidP="00AC0E06">
          <w:r w:rsidRPr="008C5E56">
            <w:rPr>
              <w:rStyle w:val="PlaceholderText"/>
            </w:rPr>
            <w:t>Click or tap here to enter text.</w:t>
          </w:r>
        </w:p>
      </w:sdtContent>
    </w:sdt>
    <w:p w14:paraId="55A98FDC" w14:textId="3B90A7E7" w:rsidR="00A533CF" w:rsidRDefault="00A533CF" w:rsidP="00A533CF">
      <w:r>
        <w:rPr>
          <w:b/>
          <w:bCs/>
        </w:rPr>
        <w:lastRenderedPageBreak/>
        <w:t>2.</w:t>
      </w:r>
      <w:r w:rsidR="00DE3F41">
        <w:rPr>
          <w:b/>
          <w:bCs/>
        </w:rPr>
        <w:t>10</w:t>
      </w:r>
      <w:r>
        <w:rPr>
          <w:b/>
          <w:bCs/>
        </w:rPr>
        <w:tab/>
      </w:r>
      <w:r w:rsidR="000A4A33" w:rsidRPr="000A4A33">
        <w:rPr>
          <w:b/>
          <w:bCs/>
        </w:rPr>
        <w:t>Describe the proposed typical section for the project corridor</w:t>
      </w:r>
      <w:r w:rsidR="000A4A33">
        <w:rPr>
          <w:b/>
          <w:bCs/>
        </w:rPr>
        <w:t>:</w:t>
      </w:r>
    </w:p>
    <w:sdt>
      <w:sdtPr>
        <w:id w:val="1829399126"/>
        <w:placeholder>
          <w:docPart w:val="1A8871E9999142E889FDCF9649B62C7E"/>
        </w:placeholder>
        <w:showingPlcHdr/>
      </w:sdtPr>
      <w:sdtEndPr/>
      <w:sdtContent>
        <w:p w14:paraId="6500DB8A" w14:textId="77777777" w:rsidR="00A533CF" w:rsidRDefault="00A533CF" w:rsidP="00A533CF">
          <w:r w:rsidRPr="008C5E56">
            <w:rPr>
              <w:rStyle w:val="PlaceholderText"/>
            </w:rPr>
            <w:t>Click or tap here to enter text.</w:t>
          </w:r>
        </w:p>
      </w:sdtContent>
    </w:sdt>
    <w:p w14:paraId="7EDFC35A" w14:textId="77777777" w:rsidR="00635736" w:rsidRDefault="00635736" w:rsidP="009642F0"/>
    <w:p w14:paraId="320277AD" w14:textId="37862023" w:rsidR="00635736" w:rsidRDefault="00460F5A" w:rsidP="009642F0">
      <w:r>
        <w:rPr>
          <w:b/>
          <w:bCs/>
        </w:rPr>
        <w:t>2.</w:t>
      </w:r>
      <w:r w:rsidR="000A4A33">
        <w:rPr>
          <w:b/>
          <w:bCs/>
        </w:rPr>
        <w:t>1</w:t>
      </w:r>
      <w:r w:rsidR="00DE3F41">
        <w:rPr>
          <w:b/>
          <w:bCs/>
        </w:rPr>
        <w:t>1</w:t>
      </w:r>
      <w:r>
        <w:rPr>
          <w:b/>
          <w:bCs/>
        </w:rPr>
        <w:tab/>
      </w:r>
      <w:r w:rsidR="00635736">
        <w:rPr>
          <w:b/>
          <w:bCs/>
        </w:rPr>
        <w:t>Include GDOT project identification number</w:t>
      </w:r>
      <w:r w:rsidR="00B20E9B">
        <w:rPr>
          <w:b/>
          <w:bCs/>
        </w:rPr>
        <w:t xml:space="preserve"> (with 8-character limit)</w:t>
      </w:r>
      <w:r w:rsidR="00635736">
        <w:rPr>
          <w:b/>
          <w:bCs/>
        </w:rPr>
        <w:t xml:space="preserve"> </w:t>
      </w:r>
      <w:r w:rsidR="00635736">
        <w:t>(if applicable)</w:t>
      </w:r>
    </w:p>
    <w:sdt>
      <w:sdtPr>
        <w:id w:val="1709830412"/>
        <w:placeholder>
          <w:docPart w:val="DefaultPlaceholder_-1854013440"/>
        </w:placeholder>
        <w:showingPlcHdr/>
      </w:sdtPr>
      <w:sdtEndPr/>
      <w:sdtContent>
        <w:p w14:paraId="5680FC1F" w14:textId="0947F90D" w:rsidR="00635736" w:rsidRDefault="00C6686E" w:rsidP="009642F0">
          <w:r w:rsidRPr="008C5E56">
            <w:rPr>
              <w:rStyle w:val="PlaceholderText"/>
            </w:rPr>
            <w:t>Click or tap here to enter text.</w:t>
          </w:r>
        </w:p>
      </w:sdtContent>
    </w:sdt>
    <w:p w14:paraId="11609062" w14:textId="77777777" w:rsidR="00617F45" w:rsidRDefault="00617F45" w:rsidP="00617F45"/>
    <w:p w14:paraId="408FA930" w14:textId="2F8BA2AD" w:rsidR="00617F45" w:rsidRDefault="00617F45" w:rsidP="00617F45">
      <w:r>
        <w:rPr>
          <w:b/>
          <w:bCs/>
        </w:rPr>
        <w:t>2.1</w:t>
      </w:r>
      <w:r w:rsidR="00DE3F41">
        <w:rPr>
          <w:b/>
          <w:bCs/>
        </w:rPr>
        <w:t>2</w:t>
      </w:r>
      <w:r>
        <w:rPr>
          <w:b/>
          <w:bCs/>
        </w:rPr>
        <w:tab/>
        <w:t xml:space="preserve">Include TIP project identification number </w:t>
      </w:r>
      <w:r>
        <w:t>(if applicable)</w:t>
      </w:r>
    </w:p>
    <w:sdt>
      <w:sdtPr>
        <w:id w:val="384306800"/>
        <w:placeholder>
          <w:docPart w:val="4D5AA2929B374DE5871600C64ABF8ED4"/>
        </w:placeholder>
        <w:showingPlcHdr/>
      </w:sdtPr>
      <w:sdtEndPr/>
      <w:sdtContent>
        <w:p w14:paraId="625A6902" w14:textId="77777777" w:rsidR="00617F45" w:rsidRDefault="00617F45" w:rsidP="00617F45">
          <w:r w:rsidRPr="008C5E56">
            <w:rPr>
              <w:rStyle w:val="PlaceholderText"/>
            </w:rPr>
            <w:t>Click or tap here to enter text.</w:t>
          </w:r>
        </w:p>
      </w:sdtContent>
    </w:sdt>
    <w:p w14:paraId="42D97A5B" w14:textId="57C66817" w:rsidR="00C6686E" w:rsidRDefault="00C6686E" w:rsidP="1B53613C"/>
    <w:p w14:paraId="7D7A2D5F" w14:textId="1AEC9706" w:rsidR="00677035" w:rsidRDefault="1D636891" w:rsidP="009642F0">
      <w:pPr>
        <w:rPr>
          <w:b/>
          <w:bCs/>
        </w:rPr>
      </w:pPr>
      <w:r w:rsidRPr="1B53613C">
        <w:rPr>
          <w:b/>
          <w:bCs/>
        </w:rPr>
        <w:t>2.</w:t>
      </w:r>
      <w:r w:rsidR="31283F3C" w:rsidRPr="1B53613C">
        <w:rPr>
          <w:b/>
          <w:bCs/>
        </w:rPr>
        <w:t>1</w:t>
      </w:r>
      <w:r w:rsidR="00DE3F41">
        <w:rPr>
          <w:b/>
          <w:bCs/>
        </w:rPr>
        <w:t>3</w:t>
      </w:r>
      <w:r w:rsidR="00A07901">
        <w:tab/>
      </w:r>
      <w:r w:rsidR="5276D041" w:rsidRPr="1B53613C">
        <w:rPr>
          <w:b/>
          <w:bCs/>
        </w:rPr>
        <w:t>Have you previously coordinated with a GDOT office on this project?</w:t>
      </w:r>
    </w:p>
    <w:p w14:paraId="73DE012A" w14:textId="11F7F2A3" w:rsidR="00C6686E" w:rsidRDefault="0063584D" w:rsidP="009642F0">
      <w:sdt>
        <w:sdtPr>
          <w:rPr>
            <w:b/>
            <w:bCs/>
          </w:rPr>
          <w:id w:val="-1731220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C6686E">
        <w:rPr>
          <w:b/>
          <w:bCs/>
        </w:rPr>
        <w:tab/>
      </w:r>
      <w:r w:rsidR="00C6686E">
        <w:t>District</w:t>
      </w:r>
      <w:r w:rsidR="00C6686E">
        <w:tab/>
      </w:r>
      <w:r w:rsidR="00C6686E">
        <w:tab/>
      </w:r>
      <w:sdt>
        <w:sdtPr>
          <w:id w:val="269368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Bridge</w:t>
      </w:r>
      <w:r w:rsidR="00C6686E">
        <w:tab/>
      </w:r>
      <w:r w:rsidR="00C6686E">
        <w:tab/>
      </w:r>
      <w:sdt>
        <w:sdtPr>
          <w:id w:val="-646278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Capital Maintenance</w:t>
      </w:r>
    </w:p>
    <w:p w14:paraId="648593BF" w14:textId="5B524AE5" w:rsidR="00C6686E" w:rsidRPr="00C6686E" w:rsidRDefault="0063584D" w:rsidP="009642F0">
      <w:sdt>
        <w:sdtPr>
          <w:id w:val="1141300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7D5F760" w:rsidRPr="1B53613C">
            <w:rPr>
              <w:rFonts w:ascii="MS Gothic" w:eastAsia="MS Gothic" w:hAnsi="MS Gothic"/>
            </w:rPr>
            <w:t>☐</w:t>
          </w:r>
        </w:sdtContent>
      </w:sdt>
      <w:r w:rsidR="00396BB9">
        <w:tab/>
      </w:r>
      <w:r w:rsidR="27D5F760">
        <w:t>Safety</w:t>
      </w:r>
      <w:r w:rsidR="001477D5">
        <w:tab/>
      </w:r>
      <w:r w:rsidR="001477D5">
        <w:tab/>
      </w:r>
      <w:sdt>
        <w:sdtPr>
          <w:id w:val="-1572261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7D5F760" w:rsidRPr="1B53613C">
            <w:rPr>
              <w:rFonts w:ascii="MS Gothic" w:eastAsia="MS Gothic" w:hAnsi="MS Gothic"/>
            </w:rPr>
            <w:t>☐</w:t>
          </w:r>
        </w:sdtContent>
      </w:sdt>
      <w:r w:rsidR="001477D5">
        <w:tab/>
      </w:r>
      <w:r w:rsidR="27D5F760">
        <w:t>Other</w:t>
      </w:r>
    </w:p>
    <w:p w14:paraId="5344EABC" w14:textId="77777777" w:rsidR="007345A0" w:rsidRDefault="007345A0" w:rsidP="009642F0">
      <w:pPr>
        <w:rPr>
          <w:b/>
          <w:bCs/>
        </w:rPr>
      </w:pPr>
    </w:p>
    <w:p w14:paraId="5854054F" w14:textId="005C05DF" w:rsidR="002E0CF0" w:rsidRDefault="00677035" w:rsidP="00677035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3: Project Location</w:t>
      </w:r>
    </w:p>
    <w:p w14:paraId="154AC127" w14:textId="2344DC9F" w:rsidR="00635736" w:rsidRDefault="6278D7A5" w:rsidP="009642F0">
      <w:r w:rsidRPr="1B53613C">
        <w:rPr>
          <w:b/>
          <w:bCs/>
        </w:rPr>
        <w:t>3.1.</w:t>
      </w:r>
      <w:r w:rsidR="00F87265">
        <w:tab/>
      </w:r>
      <w:r w:rsidR="5276D041">
        <w:t>In this section</w:t>
      </w:r>
      <w:r w:rsidR="5C75A286">
        <w:t>,</w:t>
      </w:r>
      <w:r w:rsidR="5276D041">
        <w:t xml:space="preserve"> you will be asked to identify the location of your project on a map. If you</w:t>
      </w:r>
      <w:r w:rsidR="2976B3B4">
        <w:t>r</w:t>
      </w:r>
      <w:r w:rsidR="5276D041">
        <w:t xml:space="preserve"> project spans the length of a corridor, plan to locate the approximate center point of your project.</w:t>
      </w:r>
      <w:r w:rsidR="629280AB">
        <w:t xml:space="preserve"> </w:t>
      </w:r>
      <w:bookmarkStart w:id="2" w:name="_Hlk208312094"/>
      <w:r w:rsidR="629280AB">
        <w:t>(Screen shot below for reference)</w:t>
      </w:r>
      <w:bookmarkEnd w:id="2"/>
    </w:p>
    <w:p w14:paraId="46BE15DB" w14:textId="1E3C9BC0" w:rsidR="00C6686E" w:rsidRDefault="00AD2833" w:rsidP="009642F0">
      <w:r>
        <w:rPr>
          <w:noProof/>
        </w:rPr>
        <w:drawing>
          <wp:inline distT="0" distB="0" distL="0" distR="0" wp14:anchorId="162FD8CA" wp14:editId="467D0DE9">
            <wp:extent cx="3333750" cy="2304300"/>
            <wp:effectExtent l="0" t="0" r="0" b="1270"/>
            <wp:docPr id="117590180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90180" name="Picture 1" descr="A screenshot of a computer screen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47387" cy="2313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BD747" w14:textId="017A2E4A" w:rsidR="00677035" w:rsidRDefault="00F87265" w:rsidP="009642F0">
      <w:r w:rsidRPr="08257DA2">
        <w:rPr>
          <w:b/>
          <w:bCs/>
        </w:rPr>
        <w:t>3.2.</w:t>
      </w:r>
      <w:r>
        <w:tab/>
      </w:r>
      <w:r w:rsidR="00677035">
        <w:t>If you have ArcGIS shapefile</w:t>
      </w:r>
      <w:r w:rsidR="00C45302">
        <w:t>s</w:t>
      </w:r>
      <w:r w:rsidR="00677035">
        <w:t xml:space="preserve"> for your project, you will be asked to upload </w:t>
      </w:r>
      <w:r w:rsidR="00C45302">
        <w:t>them</w:t>
      </w:r>
      <w:r w:rsidR="00677035">
        <w:t>.</w:t>
      </w:r>
    </w:p>
    <w:p w14:paraId="4B08F524" w14:textId="3B77BBC0" w:rsidR="3D65475D" w:rsidRDefault="3D65475D">
      <w:r w:rsidRPr="08257DA2">
        <w:rPr>
          <w:b/>
          <w:bCs/>
        </w:rPr>
        <w:lastRenderedPageBreak/>
        <w:t>3.3.</w:t>
      </w:r>
      <w:r>
        <w:tab/>
      </w:r>
      <w:r w:rsidR="687EFB65">
        <w:t>If you don’t have a shape file, you’ll be asked to upload any other map files you can provide</w:t>
      </w:r>
    </w:p>
    <w:p w14:paraId="7ACE9A76" w14:textId="45545F66" w:rsidR="000F7FC6" w:rsidRDefault="00573884" w:rsidP="009642F0">
      <w:r w:rsidRPr="08257DA2">
        <w:rPr>
          <w:b/>
          <w:bCs/>
        </w:rPr>
        <w:t>3.</w:t>
      </w:r>
      <w:r w:rsidR="7E62600B" w:rsidRPr="08257DA2">
        <w:rPr>
          <w:b/>
          <w:bCs/>
        </w:rPr>
        <w:t>4</w:t>
      </w:r>
      <w:r w:rsidRPr="08257DA2">
        <w:rPr>
          <w:b/>
          <w:bCs/>
        </w:rPr>
        <w:t>.</w:t>
      </w:r>
      <w:r>
        <w:tab/>
      </w:r>
      <w:r w:rsidR="000F7FC6">
        <w:t>If you don’t have a shapefile, no problem- the application includes another map where you can use the line tool to draw the project on the map to help identify the project boundaries.</w:t>
      </w:r>
      <w:r w:rsidR="00AD2833">
        <w:t xml:space="preserve"> (Screen shot below for reference)</w:t>
      </w:r>
    </w:p>
    <w:p w14:paraId="615D0CFE" w14:textId="5BC52AA2" w:rsidR="00AD2833" w:rsidRDefault="00AD2833" w:rsidP="009642F0">
      <w:r>
        <w:rPr>
          <w:noProof/>
        </w:rPr>
        <w:drawing>
          <wp:inline distT="0" distB="0" distL="0" distR="0" wp14:anchorId="36017F77" wp14:editId="2206A9D7">
            <wp:extent cx="3257550" cy="2064950"/>
            <wp:effectExtent l="0" t="0" r="0" b="0"/>
            <wp:docPr id="821050521" name="Picture 1" descr="A screenshot of a ma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50521" name="Picture 1" descr="A screenshot of a map&#10;&#10;AI-generated content may be incorrect."/>
                    <pic:cNvPicPr/>
                  </pic:nvPicPr>
                  <pic:blipFill rotWithShape="1">
                    <a:blip r:embed="rId21"/>
                    <a:srcRect t="23742"/>
                    <a:stretch/>
                  </pic:blipFill>
                  <pic:spPr bwMode="auto">
                    <a:xfrm>
                      <a:off x="0" y="0"/>
                      <a:ext cx="3276577" cy="2077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AF4D8F" w14:textId="77777777" w:rsidR="008E6F6B" w:rsidRDefault="008E6F6B" w:rsidP="009642F0"/>
    <w:p w14:paraId="6FBF64D4" w14:textId="77777777" w:rsidR="00006FE4" w:rsidRPr="00677035" w:rsidRDefault="00006FE4" w:rsidP="009642F0"/>
    <w:p w14:paraId="18B5B845" w14:textId="5E067E3E" w:rsidR="000F7FC6" w:rsidRDefault="000F7FC6" w:rsidP="000F7FC6">
      <w:pPr>
        <w:rPr>
          <w:b/>
          <w:color w:val="283180"/>
          <w:sz w:val="28"/>
        </w:rPr>
      </w:pPr>
      <w:bookmarkStart w:id="3" w:name="_Hlk208310288"/>
      <w:r>
        <w:rPr>
          <w:b/>
          <w:color w:val="283180"/>
          <w:sz w:val="28"/>
        </w:rPr>
        <w:t>Section 4: Project Funding</w:t>
      </w:r>
    </w:p>
    <w:bookmarkEnd w:id="3"/>
    <w:p w14:paraId="599FAB6D" w14:textId="77777777" w:rsidR="00006FE4" w:rsidRDefault="00006FE4" w:rsidP="00006FE4"/>
    <w:p w14:paraId="58C9EF28" w14:textId="698F4740" w:rsidR="00006FE4" w:rsidRDefault="60F887D9">
      <w:pPr>
        <w:rPr>
          <w:b/>
          <w:bCs/>
        </w:rPr>
      </w:pPr>
      <w:r w:rsidRPr="08257DA2">
        <w:rPr>
          <w:b/>
          <w:bCs/>
        </w:rPr>
        <w:t>4.1.</w:t>
      </w:r>
      <w:r>
        <w:tab/>
      </w:r>
      <w:r w:rsidRPr="08257DA2">
        <w:rPr>
          <w:b/>
          <w:bCs/>
        </w:rPr>
        <w:t xml:space="preserve">Do you anticipate flexing FHWA funding awarded through this CMAQ CFP to the Federal Transit </w:t>
      </w:r>
      <w:r w:rsidR="37654A67" w:rsidRPr="08257DA2">
        <w:rPr>
          <w:b/>
          <w:bCs/>
        </w:rPr>
        <w:t>Administration</w:t>
      </w:r>
      <w:r w:rsidRPr="08257DA2">
        <w:rPr>
          <w:b/>
          <w:bCs/>
        </w:rPr>
        <w:t xml:space="preserve"> (FTA) for the purposes of project delivery?</w:t>
      </w:r>
    </w:p>
    <w:p w14:paraId="7463AF64" w14:textId="6E154B2A" w:rsidR="008857C1" w:rsidRPr="00B0104A" w:rsidRDefault="0063584D" w:rsidP="008857C1">
      <w:pPr>
        <w:ind w:firstLine="720"/>
      </w:pPr>
      <w:sdt>
        <w:sdtPr>
          <w:id w:val="838196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72A1B06E" w:rsidRPr="2DEA9861">
            <w:rPr>
              <w:rFonts w:ascii="MS Gothic" w:eastAsia="MS Gothic" w:hAnsi="MS Gothic"/>
            </w:rPr>
            <w:t>☐</w:t>
          </w:r>
        </w:sdtContent>
      </w:sdt>
      <w:r w:rsidR="008857C1" w:rsidRPr="1B53613C">
        <w:rPr>
          <w:rFonts w:ascii="Cambria" w:eastAsia="Cambria" w:hAnsi="Cambria" w:cs="Cambria"/>
        </w:rPr>
        <w:t xml:space="preserve">Yes         </w:t>
      </w:r>
      <w:sdt>
        <w:sdtPr>
          <w:id w:val="1890034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38EB57C" w:rsidRPr="0EEC0653">
            <w:rPr>
              <w:rFonts w:ascii="MS Gothic" w:eastAsia="MS Gothic" w:hAnsi="MS Gothic"/>
            </w:rPr>
            <w:t>☐</w:t>
          </w:r>
        </w:sdtContent>
      </w:sdt>
      <w:r w:rsidR="008857C1">
        <w:tab/>
      </w:r>
      <w:r w:rsidR="008857C1" w:rsidRPr="1B53613C">
        <w:rPr>
          <w:rFonts w:ascii="Cambria" w:eastAsia="Cambria" w:hAnsi="Cambria" w:cs="Cambria"/>
        </w:rPr>
        <w:t>No</w:t>
      </w:r>
    </w:p>
    <w:p w14:paraId="7316CA88" w14:textId="77777777" w:rsidR="00006FE4" w:rsidRPr="00006FE4" w:rsidRDefault="00006FE4" w:rsidP="00006FE4">
      <w:pPr>
        <w:rPr>
          <w:b/>
          <w:bCs/>
        </w:rPr>
      </w:pPr>
    </w:p>
    <w:p w14:paraId="646318AA" w14:textId="55E8B509" w:rsidR="00006FE4" w:rsidRDefault="00006FE4" w:rsidP="00006FE4">
      <w:r w:rsidRPr="00006FE4">
        <w:rPr>
          <w:b/>
          <w:bCs/>
        </w:rPr>
        <w:t>If yes- What agency will serve as the FTA grantee?</w:t>
      </w:r>
    </w:p>
    <w:sdt>
      <w:sdtPr>
        <w:id w:val="2142609213"/>
        <w:placeholder>
          <w:docPart w:val="D532FFF896544BB7B275A3FABF29BEE7"/>
        </w:placeholder>
        <w:showingPlcHdr/>
      </w:sdtPr>
      <w:sdtEndPr/>
      <w:sdtContent>
        <w:p w14:paraId="22AA0589" w14:textId="77777777" w:rsidR="00006FE4" w:rsidRDefault="00006FE4" w:rsidP="00006FE4">
          <w:pPr>
            <w:ind w:firstLine="720"/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20507936" w14:textId="77777777" w:rsidR="00006FE4" w:rsidRDefault="00006FE4" w:rsidP="00006FE4"/>
    <w:p w14:paraId="6DBE3E64" w14:textId="08C2DE5B" w:rsidR="00635736" w:rsidRDefault="00573884" w:rsidP="009642F0">
      <w:r>
        <w:rPr>
          <w:b/>
          <w:bCs/>
        </w:rPr>
        <w:t>4.</w:t>
      </w:r>
      <w:r w:rsidR="00006FE4">
        <w:rPr>
          <w:b/>
          <w:bCs/>
        </w:rPr>
        <w:t>2</w:t>
      </w:r>
      <w:r>
        <w:rPr>
          <w:b/>
          <w:bCs/>
        </w:rPr>
        <w:tab/>
      </w:r>
      <w:r w:rsidR="000F7FC6">
        <w:rPr>
          <w:b/>
          <w:bCs/>
        </w:rPr>
        <w:t xml:space="preserve">What is the estimated cost to complete the project? </w:t>
      </w:r>
      <w:r w:rsidR="000F7FC6">
        <w:t>(Include the total cost- both locally committed funding as well as the funding support you are requesting</w:t>
      </w:r>
      <w:r w:rsidR="0088584A">
        <w:t xml:space="preserve"> for all remaining phases</w:t>
      </w:r>
      <w:r w:rsidR="000F7FC6">
        <w:t xml:space="preserve">) </w:t>
      </w:r>
    </w:p>
    <w:sdt>
      <w:sdtPr>
        <w:id w:val="1484895627"/>
        <w:placeholder>
          <w:docPart w:val="DefaultPlaceholder_-1854013440"/>
        </w:placeholder>
        <w:showingPlcHdr/>
      </w:sdtPr>
      <w:sdtEndPr/>
      <w:sdtContent>
        <w:p w14:paraId="5EE02F97" w14:textId="78508FA9" w:rsidR="00AD2833" w:rsidRDefault="00AD2833" w:rsidP="00573884">
          <w:pPr>
            <w:ind w:firstLine="720"/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1A084339" w14:textId="77777777" w:rsidR="000F7FC6" w:rsidRDefault="000F7FC6" w:rsidP="009642F0"/>
    <w:p w14:paraId="2AA3E662" w14:textId="2DFB77EB" w:rsidR="004F29B9" w:rsidRPr="00E43B64" w:rsidRDefault="00D61969" w:rsidP="009642F0">
      <w:r>
        <w:rPr>
          <w:b/>
          <w:bCs/>
        </w:rPr>
        <w:lastRenderedPageBreak/>
        <w:t>4.</w:t>
      </w:r>
      <w:r w:rsidR="00006FE4">
        <w:rPr>
          <w:b/>
          <w:bCs/>
        </w:rPr>
        <w:t>3</w:t>
      </w:r>
      <w:r>
        <w:rPr>
          <w:b/>
          <w:bCs/>
        </w:rPr>
        <w:tab/>
      </w:r>
      <w:r w:rsidRPr="00936340">
        <w:rPr>
          <w:b/>
          <w:bCs/>
        </w:rPr>
        <w:t>When was this estimate created?</w:t>
      </w:r>
      <w:r w:rsidR="00E43B64">
        <w:rPr>
          <w:b/>
          <w:bCs/>
        </w:rPr>
        <w:t xml:space="preserve"> </w:t>
      </w:r>
      <w:r w:rsidR="00E43B64">
        <w:t>(year)</w:t>
      </w:r>
    </w:p>
    <w:p w14:paraId="245CAAEC" w14:textId="3BD9AEDB" w:rsidR="00936340" w:rsidRDefault="00936340" w:rsidP="00936340">
      <w:r>
        <w:tab/>
      </w:r>
      <w:sdt>
        <w:sdtPr>
          <w:id w:val="-1974746453"/>
          <w:placeholder>
            <w:docPart w:val="D3495D0D569F4BA7A0BB1230CEB0440D"/>
          </w:placeholder>
          <w:showingPlcHdr/>
        </w:sdtPr>
        <w:sdtEndPr/>
        <w:sdtContent>
          <w:r w:rsidR="7EC5D5CE" w:rsidRPr="008C5E56">
            <w:rPr>
              <w:rStyle w:val="PlaceholderText"/>
            </w:rPr>
            <w:t>Click or tap here to enter text.</w:t>
          </w:r>
        </w:sdtContent>
      </w:sdt>
    </w:p>
    <w:p w14:paraId="269E00F8" w14:textId="401E0EF9" w:rsidR="00E122E2" w:rsidRPr="00977B25" w:rsidRDefault="4BB5A5A6" w:rsidP="00977B25">
      <w:pPr>
        <w:pStyle w:val="Heading2"/>
        <w:rPr>
          <w:b w:val="0"/>
          <w:bCs w:val="0"/>
        </w:rPr>
      </w:pPr>
      <w:r>
        <w:t>Previously Completed Work</w:t>
      </w:r>
    </w:p>
    <w:p w14:paraId="43B71CBF" w14:textId="19570B86" w:rsidR="1693749F" w:rsidRDefault="001C6FF4" w:rsidP="1B53613C">
      <w:pPr>
        <w:rPr>
          <w:b/>
          <w:bCs/>
        </w:rPr>
      </w:pPr>
      <w:r>
        <w:rPr>
          <w:b/>
          <w:bCs/>
        </w:rPr>
        <w:t>4.4.</w:t>
      </w:r>
      <w:r>
        <w:rPr>
          <w:b/>
          <w:bCs/>
        </w:rPr>
        <w:tab/>
      </w:r>
      <w:r w:rsidR="1693749F" w:rsidRPr="1B53613C">
        <w:rPr>
          <w:b/>
          <w:bCs/>
        </w:rPr>
        <w:t>Has any work been completed for your proposed project?</w:t>
      </w:r>
    </w:p>
    <w:p w14:paraId="238B260A" w14:textId="35A4C5FF" w:rsidR="1693749F" w:rsidRDefault="0063584D" w:rsidP="1B53613C">
      <w:pPr>
        <w:ind w:firstLine="720"/>
      </w:pPr>
      <w:sdt>
        <w:sdtPr>
          <w:rPr>
            <w:b/>
            <w:bCs/>
          </w:rPr>
          <w:id w:val="1757165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1693749F">
        <w:t>Yes</w:t>
      </w:r>
      <w:r w:rsidR="1693749F">
        <w:tab/>
      </w:r>
      <w:sdt>
        <w:sdtPr>
          <w:id w:val="1890308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ab/>
        <w:t>No</w:t>
      </w:r>
    </w:p>
    <w:p w14:paraId="1138C695" w14:textId="77777777" w:rsidR="1B53613C" w:rsidRDefault="1B53613C" w:rsidP="1B53613C">
      <w:pPr>
        <w:rPr>
          <w:b/>
          <w:bCs/>
        </w:rPr>
      </w:pPr>
    </w:p>
    <w:p w14:paraId="0E92924A" w14:textId="2EAE3A30" w:rsidR="1693749F" w:rsidRDefault="1693749F">
      <w:r w:rsidRPr="1B53613C">
        <w:rPr>
          <w:b/>
          <w:bCs/>
        </w:rPr>
        <w:t>4.4.a.</w:t>
      </w:r>
      <w:r>
        <w:tab/>
      </w:r>
      <w:r w:rsidRPr="1B53613C">
        <w:rPr>
          <w:b/>
          <w:bCs/>
        </w:rPr>
        <w:t xml:space="preserve">Have you completed a scoping study for this project? </w:t>
      </w:r>
      <w:r>
        <w:t>(if yes, you will be asked to upload scoping study documentation and indicate the date this was completed).</w:t>
      </w:r>
    </w:p>
    <w:p w14:paraId="2B489B62" w14:textId="77777777" w:rsidR="1693749F" w:rsidRDefault="0063584D" w:rsidP="1B53613C">
      <w:pPr>
        <w:ind w:firstLine="720"/>
      </w:pPr>
      <w:sdt>
        <w:sdtPr>
          <w:rPr>
            <w:b/>
            <w:bCs/>
          </w:rPr>
          <w:id w:val="638396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1693749F">
        <w:t>Yes</w:t>
      </w:r>
      <w:r w:rsidR="1693749F">
        <w:tab/>
      </w:r>
      <w:sdt>
        <w:sdtPr>
          <w:id w:val="693095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ab/>
        <w:t>No</w:t>
      </w:r>
    </w:p>
    <w:p w14:paraId="52B0F702" w14:textId="77777777" w:rsidR="1B53613C" w:rsidRDefault="1B53613C"/>
    <w:p w14:paraId="0446F053" w14:textId="6EE4A8A2" w:rsidR="1693749F" w:rsidRDefault="1693749F">
      <w:r w:rsidRPr="1B53613C">
        <w:rPr>
          <w:b/>
          <w:bCs/>
        </w:rPr>
        <w:t>4.4.b.</w:t>
      </w:r>
      <w:r>
        <w:tab/>
      </w:r>
      <w:r w:rsidRPr="1B53613C">
        <w:rPr>
          <w:b/>
          <w:bCs/>
        </w:rPr>
        <w:t xml:space="preserve">Have you completed any of the following development phase work on the project? </w:t>
      </w:r>
      <w:r>
        <w:t xml:space="preserve">(this could include design, </w:t>
      </w:r>
      <w:proofErr w:type="gramStart"/>
      <w:r>
        <w:t>right-of-way</w:t>
      </w:r>
      <w:proofErr w:type="gramEnd"/>
      <w:r>
        <w:t xml:space="preserve"> acquisition, utilities, stakeholder coordination, etc.)</w:t>
      </w:r>
    </w:p>
    <w:p w14:paraId="7823CEA8" w14:textId="2F39FD02" w:rsidR="1693749F" w:rsidRDefault="0063584D" w:rsidP="1B53613C">
      <w:sdt>
        <w:sdtPr>
          <w:rPr>
            <w:b/>
            <w:bCs/>
          </w:rPr>
          <w:id w:val="1269585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1693749F">
        <w:t>Design</w:t>
      </w:r>
      <w:r w:rsidR="1693749F">
        <w:tab/>
      </w:r>
      <w:r w:rsidR="1693749F">
        <w:tab/>
      </w:r>
      <w:sdt>
        <w:sdtPr>
          <w:id w:val="1683550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ab/>
        <w:t>Stakeholder Coordination</w:t>
      </w:r>
      <w:r w:rsidR="1693749F">
        <w:tab/>
      </w:r>
      <w:r w:rsidR="1693749F">
        <w:tab/>
      </w:r>
      <w:sdt>
        <w:sdtPr>
          <w:id w:val="2133423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ab/>
        <w:t>Right-of-Way</w:t>
      </w:r>
      <w:r w:rsidR="1693749F">
        <w:tab/>
      </w:r>
    </w:p>
    <w:p w14:paraId="1D43D6B3" w14:textId="05266156" w:rsidR="1693749F" w:rsidRDefault="0063584D" w:rsidP="1B53613C">
      <w:sdt>
        <w:sdtPr>
          <w:id w:val="1763198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>Utilities</w:t>
      </w:r>
      <w:r w:rsidR="1693749F">
        <w:tab/>
      </w:r>
      <w:r w:rsidR="1693749F">
        <w:tab/>
      </w:r>
      <w:sdt>
        <w:sdtPr>
          <w:id w:val="1930523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ab/>
        <w:t>Other</w:t>
      </w:r>
    </w:p>
    <w:p w14:paraId="2D5C2FF5" w14:textId="36918810" w:rsidR="1B53613C" w:rsidRDefault="1B53613C"/>
    <w:p w14:paraId="403C7C21" w14:textId="08F03D5D" w:rsidR="1693749F" w:rsidRDefault="2366E00D" w:rsidP="4E54E1BD">
      <w:pPr>
        <w:rPr>
          <w:b/>
          <w:bCs/>
        </w:rPr>
      </w:pPr>
      <w:r w:rsidRPr="4E54E1BD">
        <w:rPr>
          <w:b/>
          <w:bCs/>
        </w:rPr>
        <w:t>4.4.b1.</w:t>
      </w:r>
      <w:r w:rsidR="4BD2BFA3" w:rsidRPr="4E54E1BD">
        <w:rPr>
          <w:b/>
          <w:bCs/>
        </w:rPr>
        <w:t>Please provide the costs for each of the above phases you have completed.</w:t>
      </w:r>
      <w:r w:rsidR="7C552FDF" w:rsidRPr="579F65ED">
        <w:rPr>
          <w:b/>
          <w:bCs/>
        </w:rPr>
        <w:t xml:space="preserve"> </w:t>
      </w:r>
      <w:r w:rsidR="7C552FDF" w:rsidRPr="79484A7D">
        <w:rPr>
          <w:b/>
          <w:bCs/>
        </w:rPr>
        <w:t>(provide cost by phase)</w:t>
      </w:r>
    </w:p>
    <w:p w14:paraId="6258BF73" w14:textId="727DCB35" w:rsidR="1693749F" w:rsidRDefault="1693749F" w:rsidP="1B53613C"/>
    <w:p w14:paraId="7933FF4E" w14:textId="06373043" w:rsidR="1693749F" w:rsidRDefault="00007595" w:rsidP="1B53613C">
      <w:pPr>
        <w:rPr>
          <w:b/>
          <w:bCs/>
        </w:rPr>
      </w:pPr>
      <w:r w:rsidRPr="08257DA2">
        <w:rPr>
          <w:b/>
          <w:bCs/>
        </w:rPr>
        <w:t>4.4.b2.</w:t>
      </w:r>
      <w:r w:rsidR="2366E00D" w:rsidRPr="08257DA2">
        <w:rPr>
          <w:b/>
          <w:bCs/>
        </w:rPr>
        <w:t>Have you completed Preliminary Engineering for this project?</w:t>
      </w:r>
    </w:p>
    <w:p w14:paraId="3DECB090" w14:textId="7E43CCF6" w:rsidR="00256074" w:rsidRPr="00B0104A" w:rsidRDefault="0063584D" w:rsidP="00256074">
      <w:pPr>
        <w:ind w:firstLine="720"/>
      </w:pPr>
      <w:sdt>
        <w:sdtPr>
          <w:id w:val="714753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05396F0" w:rsidRPr="0D1DD67C">
            <w:rPr>
              <w:rFonts w:ascii="MS Gothic" w:eastAsia="MS Gothic" w:hAnsi="MS Gothic"/>
            </w:rPr>
            <w:t>☐</w:t>
          </w:r>
          <w:r w:rsidR="105396F0" w:rsidRPr="0D1DD67C">
            <w:rPr>
              <w:rFonts w:ascii="Cambria" w:eastAsia="Cambria" w:hAnsi="Cambria" w:cs="Cambria"/>
            </w:rPr>
            <w:t xml:space="preserve"> </w:t>
          </w:r>
        </w:sdtContent>
      </w:sdt>
      <w:r w:rsidR="00256074" w:rsidRPr="1B53613C">
        <w:rPr>
          <w:rFonts w:ascii="Cambria" w:eastAsia="Cambria" w:hAnsi="Cambria" w:cs="Cambria"/>
        </w:rPr>
        <w:t xml:space="preserve">Yes         </w:t>
      </w:r>
      <w:sdt>
        <w:sdtPr>
          <w:id w:val="733745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C853D19" w:rsidRPr="0E1FF4D5">
            <w:rPr>
              <w:rFonts w:ascii="MS Gothic" w:eastAsia="MS Gothic" w:hAnsi="MS Gothic"/>
            </w:rPr>
            <w:t>☐</w:t>
          </w:r>
        </w:sdtContent>
      </w:sdt>
      <w:r w:rsidR="00256074">
        <w:tab/>
      </w:r>
      <w:r w:rsidR="00256074" w:rsidRPr="1B53613C">
        <w:rPr>
          <w:rFonts w:ascii="Cambria" w:eastAsia="Cambria" w:hAnsi="Cambria" w:cs="Cambria"/>
        </w:rPr>
        <w:t>No</w:t>
      </w:r>
    </w:p>
    <w:p w14:paraId="6DF59318" w14:textId="77777777" w:rsidR="1B53613C" w:rsidRDefault="1B53613C" w:rsidP="1B53613C">
      <w:pPr>
        <w:rPr>
          <w:b/>
          <w:bCs/>
        </w:rPr>
      </w:pPr>
    </w:p>
    <w:p w14:paraId="10B29294" w14:textId="0A1B0291" w:rsidR="1693749F" w:rsidRDefault="1693749F" w:rsidP="1B53613C">
      <w:pPr>
        <w:rPr>
          <w:b/>
          <w:bCs/>
        </w:rPr>
      </w:pPr>
      <w:r>
        <w:tab/>
      </w:r>
      <w:r w:rsidRPr="1B53613C">
        <w:rPr>
          <w:b/>
          <w:bCs/>
        </w:rPr>
        <w:t>If yes:</w:t>
      </w:r>
    </w:p>
    <w:p w14:paraId="74994711" w14:textId="6D8CB9BB" w:rsidR="1693749F" w:rsidRDefault="00462A92" w:rsidP="1B53613C">
      <w:pPr>
        <w:rPr>
          <w:b/>
          <w:bCs/>
        </w:rPr>
      </w:pPr>
      <w:r>
        <w:rPr>
          <w:b/>
          <w:bCs/>
        </w:rPr>
        <w:t>4.4.</w:t>
      </w:r>
      <w:r w:rsidR="00EB25F3">
        <w:rPr>
          <w:b/>
          <w:bCs/>
        </w:rPr>
        <w:t>b2a</w:t>
      </w:r>
      <w:r w:rsidR="00786856">
        <w:rPr>
          <w:b/>
          <w:bCs/>
        </w:rPr>
        <w:t>1</w:t>
      </w:r>
      <w:r w:rsidR="00EB25F3">
        <w:rPr>
          <w:b/>
          <w:bCs/>
        </w:rPr>
        <w:t>.</w:t>
      </w:r>
      <w:r w:rsidR="1693749F" w:rsidRPr="1B53613C">
        <w:rPr>
          <w:b/>
          <w:bCs/>
        </w:rPr>
        <w:t>What level of NEPA analysis was conducted?</w:t>
      </w:r>
    </w:p>
    <w:sdt>
      <w:sdtPr>
        <w:alias w:val="NEPA"/>
        <w:tag w:val="NEPA"/>
        <w:id w:val="314518517"/>
        <w:placeholder>
          <w:docPart w:val="DefaultPlaceholder_-1854013438"/>
        </w:placeholder>
        <w:showingPlcHdr/>
        <w:dropDownList>
          <w:listItem w:value="Choose an item."/>
          <w:listItem w:displayText="Programmatic Categorical Exclusion" w:value="Programmatic Categorical Exclusion"/>
          <w:listItem w:displayText="Categorical Exclusion" w:value="Categorical Exclusion"/>
          <w:listItem w:displayText="Environmental Assessment" w:value="Environmental Assessment"/>
          <w:listItem w:displayText="Environmental Impact Statement" w:value="Environmental Impact Statement"/>
        </w:dropDownList>
      </w:sdtPr>
      <w:sdtEndPr/>
      <w:sdtContent>
        <w:p w14:paraId="6B177442" w14:textId="53962637" w:rsidR="1693749F" w:rsidRDefault="1693749F">
          <w:r w:rsidRPr="1B53613C">
            <w:rPr>
              <w:rStyle w:val="PlaceholderText"/>
            </w:rPr>
            <w:t>Choose an item.</w:t>
          </w:r>
        </w:p>
      </w:sdtContent>
    </w:sdt>
    <w:p w14:paraId="51523407" w14:textId="77777777" w:rsidR="1B53613C" w:rsidRDefault="1B53613C" w:rsidP="1B53613C">
      <w:pPr>
        <w:rPr>
          <w:b/>
          <w:bCs/>
        </w:rPr>
      </w:pPr>
    </w:p>
    <w:p w14:paraId="2ADDE9A6" w14:textId="2607CEDD" w:rsidR="02128185" w:rsidRDefault="02128185">
      <w:r w:rsidRPr="4E54E1BD">
        <w:rPr>
          <w:b/>
          <w:bCs/>
        </w:rPr>
        <w:t>4.4.b</w:t>
      </w:r>
      <w:r w:rsidR="00EB25F3">
        <w:rPr>
          <w:b/>
          <w:bCs/>
        </w:rPr>
        <w:t>2</w:t>
      </w:r>
      <w:r w:rsidR="00786856">
        <w:rPr>
          <w:b/>
          <w:bCs/>
        </w:rPr>
        <w:t>a2</w:t>
      </w:r>
      <w:r w:rsidRPr="4E54E1BD">
        <w:rPr>
          <w:b/>
          <w:bCs/>
        </w:rPr>
        <w:t xml:space="preserve">. </w:t>
      </w:r>
      <w:proofErr w:type="gramStart"/>
      <w:r w:rsidRPr="4E54E1BD">
        <w:rPr>
          <w:b/>
          <w:bCs/>
        </w:rPr>
        <w:t>Year</w:t>
      </w:r>
      <w:proofErr w:type="gramEnd"/>
      <w:r w:rsidRPr="4E54E1BD">
        <w:rPr>
          <w:b/>
          <w:bCs/>
        </w:rPr>
        <w:t xml:space="preserve"> PE was completed</w:t>
      </w:r>
    </w:p>
    <w:sdt>
      <w:sdtPr>
        <w:id w:val="1635986522"/>
        <w:placeholder>
          <w:docPart w:val="8E80032964194EF3B24FC75EBA543BAF"/>
        </w:placeholder>
        <w:showingPlcHdr/>
      </w:sdtPr>
      <w:sdtEndPr/>
      <w:sdtContent>
        <w:p w14:paraId="62E40B46" w14:textId="77777777" w:rsidR="006B2FD5" w:rsidRDefault="006B2FD5" w:rsidP="006B2FD5">
          <w:pPr>
            <w:ind w:firstLine="720"/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1266EF01" w14:textId="3D9A5190" w:rsidR="4E54E1BD" w:rsidRDefault="4E54E1BD" w:rsidP="4E54E1BD">
      <w:pPr>
        <w:rPr>
          <w:b/>
          <w:bCs/>
        </w:rPr>
      </w:pPr>
    </w:p>
    <w:p w14:paraId="25162B37" w14:textId="356C033A" w:rsidR="02128185" w:rsidRDefault="02128185">
      <w:r w:rsidRPr="4E54E1BD">
        <w:rPr>
          <w:b/>
          <w:bCs/>
        </w:rPr>
        <w:t>4.4.b</w:t>
      </w:r>
      <w:r w:rsidR="00EB25F3">
        <w:rPr>
          <w:b/>
          <w:bCs/>
        </w:rPr>
        <w:t>2</w:t>
      </w:r>
      <w:r w:rsidR="00786856">
        <w:rPr>
          <w:b/>
          <w:bCs/>
        </w:rPr>
        <w:t>a3</w:t>
      </w:r>
      <w:r w:rsidR="00EB25F3">
        <w:rPr>
          <w:b/>
          <w:bCs/>
        </w:rPr>
        <w:t>.</w:t>
      </w:r>
      <w:r w:rsidRPr="4E54E1BD">
        <w:rPr>
          <w:b/>
          <w:bCs/>
        </w:rPr>
        <w:t xml:space="preserve"> Cost of PE Phase</w:t>
      </w:r>
    </w:p>
    <w:sdt>
      <w:sdtPr>
        <w:id w:val="-1177503158"/>
        <w:placeholder>
          <w:docPart w:val="6E6BB1F5EE0741ACA3E01BD16DC42200"/>
        </w:placeholder>
        <w:showingPlcHdr/>
      </w:sdtPr>
      <w:sdtEndPr/>
      <w:sdtContent>
        <w:p w14:paraId="0990C6B6" w14:textId="77777777" w:rsidR="006B2FD5" w:rsidRDefault="006B2FD5" w:rsidP="006B2FD5">
          <w:pPr>
            <w:ind w:firstLine="720"/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0212F4A6" w14:textId="16691C50" w:rsidR="4E54E1BD" w:rsidRDefault="4E54E1BD" w:rsidP="4E54E1BD">
      <w:pPr>
        <w:rPr>
          <w:b/>
          <w:bCs/>
        </w:rPr>
      </w:pPr>
    </w:p>
    <w:p w14:paraId="046F45A1" w14:textId="493E1844" w:rsidR="1693749F" w:rsidRDefault="2366E00D" w:rsidP="1B53613C">
      <w:pPr>
        <w:rPr>
          <w:b/>
          <w:bCs/>
        </w:rPr>
      </w:pPr>
      <w:r w:rsidRPr="4E54E1BD">
        <w:rPr>
          <w:b/>
          <w:bCs/>
        </w:rPr>
        <w:t>4.4.</w:t>
      </w:r>
      <w:r w:rsidR="009B7A59">
        <w:rPr>
          <w:b/>
          <w:bCs/>
        </w:rPr>
        <w:t>b2b</w:t>
      </w:r>
      <w:r w:rsidRPr="4E54E1BD">
        <w:rPr>
          <w:b/>
          <w:bCs/>
        </w:rPr>
        <w:t>.</w:t>
      </w:r>
      <w:r w:rsidR="1693749F">
        <w:tab/>
      </w:r>
      <w:r w:rsidRPr="4E54E1BD">
        <w:rPr>
          <w:b/>
          <w:bCs/>
        </w:rPr>
        <w:t>If no:</w:t>
      </w:r>
    </w:p>
    <w:p w14:paraId="74446F2F" w14:textId="67327D61" w:rsidR="1693749F" w:rsidRDefault="1693749F" w:rsidP="1B53613C">
      <w:pPr>
        <w:rPr>
          <w:b/>
          <w:bCs/>
        </w:rPr>
      </w:pPr>
      <w:r w:rsidRPr="1B53613C">
        <w:rPr>
          <w:b/>
          <w:bCs/>
        </w:rPr>
        <w:t>What level of NEPA analysis is this project expected to require?</w:t>
      </w:r>
    </w:p>
    <w:sdt>
      <w:sdtPr>
        <w:alias w:val="NEPA"/>
        <w:tag w:val="NEPA"/>
        <w:id w:val="1762869177"/>
        <w:placeholder>
          <w:docPart w:val="E7B1258D90AF47608DCBE47EBBD6EF49"/>
        </w:placeholder>
        <w:showingPlcHdr/>
        <w:dropDownList>
          <w:listItem w:value="Choose an item."/>
          <w:listItem w:displayText="Programmatic Categorical Exclusion" w:value="Programmatic Categorical Exclusion"/>
          <w:listItem w:displayText="Categorical Exclusion" w:value="Categorical Exclusion"/>
          <w:listItem w:displayText="Environmental Assessment" w:value="Environmental Assessment"/>
          <w:listItem w:displayText="Environmental Impact Statement" w:value="Environmental Impact Statement"/>
        </w:dropDownList>
      </w:sdtPr>
      <w:sdtEndPr/>
      <w:sdtContent>
        <w:p w14:paraId="6709435D" w14:textId="77777777" w:rsidR="1693749F" w:rsidRDefault="1693749F">
          <w:r w:rsidRPr="1B53613C">
            <w:rPr>
              <w:rStyle w:val="PlaceholderText"/>
            </w:rPr>
            <w:t>Choose an item.</w:t>
          </w:r>
        </w:p>
      </w:sdtContent>
    </w:sdt>
    <w:p w14:paraId="11F5C18D" w14:textId="706DA7B0" w:rsidR="4E54E1BD" w:rsidRDefault="4E54E1BD" w:rsidP="4E54E1BD"/>
    <w:p w14:paraId="55532150" w14:textId="77777777" w:rsidR="1B53613C" w:rsidRDefault="1B53613C" w:rsidP="1B53613C">
      <w:pPr>
        <w:rPr>
          <w:b/>
          <w:bCs/>
        </w:rPr>
      </w:pPr>
    </w:p>
    <w:p w14:paraId="1E83B0F7" w14:textId="470EBBAC" w:rsidR="1693749F" w:rsidRDefault="1693749F" w:rsidP="1B53613C">
      <w:r w:rsidRPr="1B53613C">
        <w:rPr>
          <w:b/>
          <w:bCs/>
        </w:rPr>
        <w:t>4.5</w:t>
      </w:r>
      <w:r>
        <w:tab/>
      </w:r>
      <w:r w:rsidRPr="1B53613C">
        <w:rPr>
          <w:b/>
          <w:bCs/>
        </w:rPr>
        <w:t xml:space="preserve">For completed work, have you followed the federal processes? </w:t>
      </w:r>
      <w:r>
        <w:t xml:space="preserve">(reference FHWA guidance on procurement and administration policies </w:t>
      </w:r>
      <w:hyperlink r:id="rId22">
        <w:r w:rsidRPr="1B53613C">
          <w:rPr>
            <w:rStyle w:val="Hyperlink"/>
          </w:rPr>
          <w:t>here</w:t>
        </w:r>
      </w:hyperlink>
      <w:r>
        <w:t>)</w:t>
      </w:r>
    </w:p>
    <w:p w14:paraId="1C04C139" w14:textId="77777777" w:rsidR="1693749F" w:rsidRDefault="0063584D" w:rsidP="1B53613C">
      <w:pPr>
        <w:ind w:firstLine="720"/>
      </w:pPr>
      <w:sdt>
        <w:sdtPr>
          <w:rPr>
            <w:b/>
            <w:bCs/>
          </w:rPr>
          <w:id w:val="801215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1693749F">
        <w:t>Yes</w:t>
      </w:r>
      <w:r w:rsidR="1693749F">
        <w:tab/>
      </w:r>
      <w:sdt>
        <w:sdtPr>
          <w:id w:val="639542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693749F" w:rsidRPr="1B53613C">
            <w:rPr>
              <w:rFonts w:ascii="MS Gothic" w:eastAsia="MS Gothic" w:hAnsi="MS Gothic"/>
            </w:rPr>
            <w:t>☐</w:t>
          </w:r>
        </w:sdtContent>
      </w:sdt>
      <w:r w:rsidR="1693749F">
        <w:tab/>
        <w:t>No</w:t>
      </w:r>
    </w:p>
    <w:p w14:paraId="26632261" w14:textId="76DBF311" w:rsidR="1693749F" w:rsidRDefault="1693749F" w:rsidP="1B53613C">
      <w:r>
        <w:t>If yes, please detail the studies and procurements conducted in compliance with the federal process.</w:t>
      </w:r>
    </w:p>
    <w:sdt>
      <w:sdtPr>
        <w:rPr>
          <w:b/>
          <w:bCs/>
        </w:rPr>
        <w:id w:val="1411890893"/>
        <w:placeholder>
          <w:docPart w:val="3B73D82826E04432B2E73B8E0C7DAD2E"/>
        </w:placeholder>
        <w:showingPlcHdr/>
      </w:sdtPr>
      <w:sdtEndPr/>
      <w:sdtContent>
        <w:p w14:paraId="0EA6E5FD" w14:textId="77777777" w:rsidR="00ED60A1" w:rsidRDefault="00ED60A1" w:rsidP="00ED60A1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2E4F0F8B" w14:textId="77777777" w:rsidR="00ED60A1" w:rsidRDefault="00ED60A1" w:rsidP="00E122E2">
      <w:pPr>
        <w:rPr>
          <w:b/>
          <w:bCs/>
        </w:rPr>
      </w:pPr>
    </w:p>
    <w:p w14:paraId="60B3C787" w14:textId="3D616290" w:rsidR="00E122E2" w:rsidRPr="00977B25" w:rsidRDefault="49A5DED7" w:rsidP="00977B25">
      <w:pPr>
        <w:pStyle w:val="Heading2"/>
        <w:rPr>
          <w:b w:val="0"/>
          <w:bCs w:val="0"/>
        </w:rPr>
      </w:pPr>
      <w:r>
        <w:t>Current Project Phase</w:t>
      </w:r>
    </w:p>
    <w:p w14:paraId="2D3D1236" w14:textId="48FD232A" w:rsidR="00E122E2" w:rsidRDefault="19E5A0B0" w:rsidP="00E122E2">
      <w:pPr>
        <w:rPr>
          <w:b/>
          <w:bCs/>
        </w:rPr>
      </w:pPr>
      <w:r w:rsidRPr="4E54E1BD">
        <w:rPr>
          <w:b/>
          <w:bCs/>
        </w:rPr>
        <w:t>4.</w:t>
      </w:r>
      <w:r w:rsidR="6162F8F9" w:rsidRPr="4E54E1BD">
        <w:rPr>
          <w:b/>
          <w:bCs/>
        </w:rPr>
        <w:t>6</w:t>
      </w:r>
      <w:r w:rsidR="005A49E7">
        <w:tab/>
      </w:r>
      <w:r w:rsidR="0BC2CB73" w:rsidRPr="4E54E1BD">
        <w:rPr>
          <w:b/>
          <w:bCs/>
        </w:rPr>
        <w:t>What is the current phase of your project.</w:t>
      </w:r>
      <w:r w:rsidR="62ED944F" w:rsidRPr="4E54E1BD">
        <w:rPr>
          <w:b/>
          <w:bCs/>
        </w:rPr>
        <w:t xml:space="preserve"> (please select one)</w:t>
      </w:r>
    </w:p>
    <w:p w14:paraId="07E7D0F5" w14:textId="258B229C" w:rsidR="001976B1" w:rsidRDefault="0063584D" w:rsidP="001976B1">
      <w:sdt>
        <w:sdtPr>
          <w:rPr>
            <w:b/>
            <w:bCs/>
          </w:rPr>
          <w:id w:val="-79173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0D66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1976B1">
        <w:rPr>
          <w:b/>
          <w:bCs/>
        </w:rPr>
        <w:tab/>
      </w:r>
      <w:r w:rsidR="001976B1">
        <w:t>Preliminary Engineering</w:t>
      </w:r>
      <w:r w:rsidR="001976B1">
        <w:tab/>
      </w:r>
      <w:sdt>
        <w:sdtPr>
          <w:id w:val="556289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6B1">
            <w:rPr>
              <w:rFonts w:ascii="MS Gothic" w:eastAsia="MS Gothic" w:hAnsi="MS Gothic" w:hint="eastAsia"/>
            </w:rPr>
            <w:t>☐</w:t>
          </w:r>
        </w:sdtContent>
      </w:sdt>
      <w:r w:rsidR="001976B1">
        <w:tab/>
        <w:t>Right-of-Way</w:t>
      </w:r>
      <w:r w:rsidR="001976B1">
        <w:tab/>
      </w:r>
      <w:r w:rsidR="001976B1">
        <w:tab/>
      </w:r>
      <w:sdt>
        <w:sdtPr>
          <w:id w:val="711694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6B1">
            <w:rPr>
              <w:rFonts w:ascii="MS Gothic" w:eastAsia="MS Gothic" w:hAnsi="MS Gothic" w:hint="eastAsia"/>
            </w:rPr>
            <w:t>☐</w:t>
          </w:r>
        </w:sdtContent>
      </w:sdt>
      <w:r w:rsidR="001976B1">
        <w:tab/>
        <w:t>Utilities</w:t>
      </w:r>
      <w:r w:rsidR="001976B1">
        <w:tab/>
      </w:r>
    </w:p>
    <w:p w14:paraId="6347F6F5" w14:textId="77777777" w:rsidR="001976B1" w:rsidRPr="00AD2833" w:rsidRDefault="0063584D" w:rsidP="001976B1">
      <w:sdt>
        <w:sdtPr>
          <w:id w:val="-61957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6B1">
            <w:rPr>
              <w:rFonts w:ascii="MS Gothic" w:eastAsia="MS Gothic" w:hAnsi="MS Gothic" w:hint="eastAsia"/>
            </w:rPr>
            <w:t>☐</w:t>
          </w:r>
        </w:sdtContent>
      </w:sdt>
      <w:r w:rsidR="001976B1">
        <w:tab/>
        <w:t>Construction</w:t>
      </w:r>
      <w:r w:rsidR="001976B1">
        <w:tab/>
      </w:r>
      <w:r w:rsidR="001976B1">
        <w:tab/>
      </w:r>
      <w:r w:rsidR="001976B1">
        <w:tab/>
      </w:r>
      <w:sdt>
        <w:sdtPr>
          <w:id w:val="154000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6B1">
            <w:rPr>
              <w:rFonts w:ascii="MS Gothic" w:eastAsia="MS Gothic" w:hAnsi="MS Gothic" w:hint="eastAsia"/>
            </w:rPr>
            <w:t>☐</w:t>
          </w:r>
        </w:sdtContent>
      </w:sdt>
      <w:r w:rsidR="001976B1">
        <w:tab/>
        <w:t>Other</w:t>
      </w:r>
    </w:p>
    <w:p w14:paraId="7B172756" w14:textId="28A2EB17" w:rsidR="007561DA" w:rsidRDefault="3CF2B2E7" w:rsidP="4E54E1BD">
      <w:r w:rsidRPr="4E54E1BD">
        <w:rPr>
          <w:b/>
          <w:bCs/>
        </w:rPr>
        <w:t>Are you seeking CMAQ funding to support this phase?</w:t>
      </w:r>
    </w:p>
    <w:p w14:paraId="0C4E1527" w14:textId="662A140C" w:rsidR="007561DA" w:rsidRDefault="3CF2B2E7" w:rsidP="007561DA">
      <w:pPr>
        <w:ind w:firstLine="720"/>
      </w:pPr>
      <w:r w:rsidRPr="4E54E1BD">
        <w:rPr>
          <w:b/>
          <w:bCs/>
        </w:rPr>
        <w:t xml:space="preserve"> </w:t>
      </w:r>
      <w:sdt>
        <w:sdtPr>
          <w:rPr>
            <w:b/>
            <w:bCs/>
          </w:rPr>
          <w:id w:val="-389262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E54E1BD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7561DA">
        <w:tab/>
      </w:r>
      <w:r>
        <w:t>Yes</w:t>
      </w:r>
      <w:r w:rsidR="007561DA">
        <w:tab/>
      </w:r>
      <w:sdt>
        <w:sdtPr>
          <w:id w:val="803745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E54E1BD">
            <w:rPr>
              <w:rFonts w:ascii="MS Gothic" w:eastAsia="MS Gothic" w:hAnsi="MS Gothic"/>
            </w:rPr>
            <w:t>☐</w:t>
          </w:r>
        </w:sdtContent>
      </w:sdt>
      <w:r w:rsidR="007561DA">
        <w:tab/>
      </w:r>
      <w:r>
        <w:t>No</w:t>
      </w:r>
    </w:p>
    <w:p w14:paraId="12368C59" w14:textId="19A41226" w:rsidR="00B22DFD" w:rsidRDefault="00196C70" w:rsidP="00B22DFD">
      <w:pPr>
        <w:ind w:firstLine="720"/>
        <w:rPr>
          <w:b/>
          <w:bCs/>
        </w:rPr>
      </w:pPr>
      <w:r>
        <w:t>Total estimated phase cost: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397489966"/>
          <w:placeholder>
            <w:docPart w:val="610B196A15DF4B31AB3FE55D3DBE53D8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6FD17518" w14:textId="51B2EE33" w:rsidR="007561DA" w:rsidRDefault="007561DA" w:rsidP="007561DA">
      <w:pPr>
        <w:ind w:firstLine="720"/>
      </w:pPr>
    </w:p>
    <w:p w14:paraId="0B040920" w14:textId="21102DAD" w:rsidR="00B22DFD" w:rsidRDefault="0CFC68D6" w:rsidP="00B22DFD">
      <w:pPr>
        <w:ind w:firstLine="720"/>
        <w:rPr>
          <w:b/>
          <w:bCs/>
        </w:rPr>
      </w:pPr>
      <w:r>
        <w:t xml:space="preserve">Non-Federal </w:t>
      </w:r>
      <w:r w:rsidR="02F8D900">
        <w:t xml:space="preserve">Local Match for </w:t>
      </w:r>
      <w:r w:rsidR="007A0D66">
        <w:t>this</w:t>
      </w:r>
      <w:r w:rsidR="02F8D900">
        <w:t xml:space="preserve"> </w:t>
      </w:r>
      <w:r w:rsidR="27441529">
        <w:t>p</w:t>
      </w:r>
      <w:r w:rsidR="02F8D900">
        <w:t>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277526787"/>
          <w:placeholder>
            <w:docPart w:val="08FFB3A1C4264BC1B13BEE22C8453E89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45CDB8C8" w14:textId="34DEBFFB" w:rsidR="00196C70" w:rsidRDefault="00196C70" w:rsidP="007561DA">
      <w:pPr>
        <w:ind w:firstLine="720"/>
      </w:pPr>
    </w:p>
    <w:p w14:paraId="7203243D" w14:textId="04B51174" w:rsidR="00B22DFD" w:rsidRDefault="02F8D900" w:rsidP="00B22DFD">
      <w:pPr>
        <w:ind w:firstLine="720"/>
        <w:rPr>
          <w:b/>
          <w:bCs/>
        </w:rPr>
      </w:pPr>
      <w:r>
        <w:t>Other funding</w:t>
      </w:r>
      <w:r w:rsidR="0FE0AA27">
        <w:t xml:space="preserve"> (amount and source) for </w:t>
      </w:r>
      <w:r w:rsidR="007A0D66">
        <w:t>this</w:t>
      </w:r>
      <w:r w:rsidR="0FE0AA27">
        <w:t xml:space="preserve"> </w:t>
      </w:r>
      <w:r w:rsidR="3A5095E3">
        <w:t>p</w:t>
      </w:r>
      <w:r w:rsidR="0FE0AA27">
        <w:t>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1836220176"/>
          <w:placeholder>
            <w:docPart w:val="CB3B3AA73395438EBDD716D9445159E0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0AD14398" w14:textId="7D922B9F" w:rsidR="002C1029" w:rsidRDefault="002C1029" w:rsidP="007561DA">
      <w:pPr>
        <w:ind w:firstLine="720"/>
      </w:pPr>
    </w:p>
    <w:p w14:paraId="5D801DD2" w14:textId="316B4D2F" w:rsidR="00B22DFD" w:rsidRDefault="02F8D900" w:rsidP="00B22DFD">
      <w:pPr>
        <w:ind w:firstLine="720"/>
        <w:rPr>
          <w:b/>
          <w:bCs/>
        </w:rPr>
      </w:pPr>
      <w:r>
        <w:t xml:space="preserve">Requested CMAQ </w:t>
      </w:r>
      <w:r w:rsidR="1D1015B8">
        <w:t xml:space="preserve">federal </w:t>
      </w:r>
      <w:r>
        <w:t xml:space="preserve">funding for </w:t>
      </w:r>
      <w:r w:rsidR="007A0D66">
        <w:t>this</w:t>
      </w:r>
      <w:r>
        <w:t xml:space="preserve"> </w:t>
      </w:r>
      <w:r w:rsidR="2EDFDE3C">
        <w:t>p</w:t>
      </w:r>
      <w:r>
        <w:t>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365650858"/>
          <w:placeholder>
            <w:docPart w:val="D8AB0F31C8E94FEDA0B59AD87F448248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71FCBD82" w14:textId="1704EBC4" w:rsidR="002C1029" w:rsidRPr="006C73DF" w:rsidRDefault="002C1029" w:rsidP="007561DA">
      <w:pPr>
        <w:ind w:firstLine="720"/>
      </w:pPr>
    </w:p>
    <w:p w14:paraId="00FA381A" w14:textId="31E09096" w:rsidR="00B22DFD" w:rsidRDefault="5FC33323" w:rsidP="00B22DFD">
      <w:pPr>
        <w:ind w:firstLine="720"/>
        <w:rPr>
          <w:b/>
          <w:bCs/>
        </w:rPr>
      </w:pPr>
      <w:r>
        <w:t>If awarded, year you anticipate initiating work on this phase.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654460302"/>
          <w:placeholder>
            <w:docPart w:val="8FC17A3BFC8A4FBB8C508CFE7D248411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5C6E743B" w14:textId="1A46F14C" w:rsidR="5FC33323" w:rsidRDefault="5FC33323" w:rsidP="4E54E1BD">
      <w:pPr>
        <w:ind w:firstLine="720"/>
      </w:pPr>
    </w:p>
    <w:p w14:paraId="6C94383B" w14:textId="507F7EC5" w:rsidR="007561DA" w:rsidRDefault="314BD4FE" w:rsidP="00E122E2">
      <w:r w:rsidRPr="4E54E1BD">
        <w:rPr>
          <w:b/>
          <w:bCs/>
        </w:rPr>
        <w:t>4.7 Do you have another current phase that you’d like to apply for CMAQ funding support?</w:t>
      </w:r>
    </w:p>
    <w:p w14:paraId="3B2B8AE5" w14:textId="02F4174B" w:rsidR="570668F7" w:rsidRDefault="0063584D" w:rsidP="4E54E1BD">
      <w:pPr>
        <w:ind w:firstLine="720"/>
      </w:pPr>
      <w:sdt>
        <w:sdtPr>
          <w:rPr>
            <w:b/>
            <w:bCs/>
          </w:rPr>
          <w:id w:val="1507137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570668F7" w:rsidRPr="4E54E1BD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570668F7">
        <w:tab/>
        <w:t>Yes</w:t>
      </w:r>
      <w:r w:rsidR="570668F7">
        <w:tab/>
      </w:r>
      <w:sdt>
        <w:sdtPr>
          <w:id w:val="720816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570668F7" w:rsidRPr="4E54E1BD">
            <w:rPr>
              <w:rFonts w:ascii="MS Gothic" w:eastAsia="MS Gothic" w:hAnsi="MS Gothic"/>
            </w:rPr>
            <w:t>☐</w:t>
          </w:r>
        </w:sdtContent>
      </w:sdt>
      <w:r w:rsidR="570668F7">
        <w:tab/>
        <w:t>No</w:t>
      </w:r>
    </w:p>
    <w:p w14:paraId="248E5C4C" w14:textId="5839B8A3" w:rsidR="4E54E1BD" w:rsidRDefault="4E54E1BD" w:rsidP="4E54E1BD">
      <w:pPr>
        <w:rPr>
          <w:b/>
          <w:bCs/>
        </w:rPr>
      </w:pPr>
    </w:p>
    <w:p w14:paraId="3E402D6B" w14:textId="1BD1CC9A" w:rsidR="314BD4FE" w:rsidRDefault="314BD4FE">
      <w:r w:rsidRPr="4E54E1BD">
        <w:rPr>
          <w:b/>
          <w:bCs/>
        </w:rPr>
        <w:t xml:space="preserve">4.7.a. If yes- </w:t>
      </w:r>
    </w:p>
    <w:p w14:paraId="571D31AC" w14:textId="5D8D8646" w:rsidR="314BD4FE" w:rsidRDefault="314BD4FE" w:rsidP="4E54E1BD">
      <w:pPr>
        <w:rPr>
          <w:b/>
          <w:bCs/>
        </w:rPr>
      </w:pPr>
      <w:r w:rsidRPr="4E54E1BD">
        <w:rPr>
          <w:b/>
          <w:bCs/>
        </w:rPr>
        <w:t>What additional current phase of your project</w:t>
      </w:r>
      <w:r w:rsidR="10095716" w:rsidRPr="4E54E1BD">
        <w:rPr>
          <w:b/>
          <w:bCs/>
        </w:rPr>
        <w:t xml:space="preserve"> would you like to apply for CMAQ funding</w:t>
      </w:r>
      <w:r w:rsidRPr="4E54E1BD">
        <w:rPr>
          <w:b/>
          <w:bCs/>
        </w:rPr>
        <w:t>. (please select one)</w:t>
      </w:r>
    </w:p>
    <w:p w14:paraId="0DAC01EB" w14:textId="32DCE27B" w:rsidR="314BD4FE" w:rsidRDefault="0063584D">
      <w:sdt>
        <w:sdtPr>
          <w:rPr>
            <w:b/>
            <w:bCs/>
          </w:rPr>
          <w:id w:val="48007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2C0C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314BD4FE">
        <w:t>Preliminary Engineering</w:t>
      </w:r>
      <w:r w:rsidR="314BD4FE">
        <w:tab/>
      </w:r>
      <w:sdt>
        <w:sdtPr>
          <w:id w:val="1873677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14BD4FE" w:rsidRPr="4E54E1BD">
            <w:rPr>
              <w:rFonts w:ascii="MS Gothic" w:eastAsia="MS Gothic" w:hAnsi="MS Gothic"/>
            </w:rPr>
            <w:t>☐</w:t>
          </w:r>
        </w:sdtContent>
      </w:sdt>
      <w:r w:rsidR="314BD4FE">
        <w:tab/>
        <w:t>Right-of-Way</w:t>
      </w:r>
      <w:r w:rsidR="314BD4FE">
        <w:tab/>
      </w:r>
      <w:r w:rsidR="314BD4FE">
        <w:tab/>
      </w:r>
      <w:sdt>
        <w:sdtPr>
          <w:id w:val="555447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14BD4FE" w:rsidRPr="4E54E1BD">
            <w:rPr>
              <w:rFonts w:ascii="MS Gothic" w:eastAsia="MS Gothic" w:hAnsi="MS Gothic"/>
            </w:rPr>
            <w:t>☐</w:t>
          </w:r>
        </w:sdtContent>
      </w:sdt>
      <w:r w:rsidR="314BD4FE">
        <w:tab/>
        <w:t>Utilities</w:t>
      </w:r>
      <w:r w:rsidR="314BD4FE">
        <w:tab/>
      </w:r>
    </w:p>
    <w:p w14:paraId="35214354" w14:textId="77777777" w:rsidR="314BD4FE" w:rsidRDefault="0063584D">
      <w:sdt>
        <w:sdtPr>
          <w:id w:val="678733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14BD4FE" w:rsidRPr="4E54E1BD">
            <w:rPr>
              <w:rFonts w:ascii="MS Gothic" w:eastAsia="MS Gothic" w:hAnsi="MS Gothic"/>
            </w:rPr>
            <w:t>☐</w:t>
          </w:r>
        </w:sdtContent>
      </w:sdt>
      <w:r w:rsidR="314BD4FE">
        <w:t>Construction</w:t>
      </w:r>
      <w:r w:rsidR="314BD4FE">
        <w:tab/>
      </w:r>
      <w:r w:rsidR="314BD4FE">
        <w:tab/>
      </w:r>
      <w:r w:rsidR="314BD4FE">
        <w:tab/>
      </w:r>
      <w:sdt>
        <w:sdtPr>
          <w:id w:val="205533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14BD4FE" w:rsidRPr="4E54E1BD">
            <w:rPr>
              <w:rFonts w:ascii="MS Gothic" w:eastAsia="MS Gothic" w:hAnsi="MS Gothic"/>
            </w:rPr>
            <w:t>☐</w:t>
          </w:r>
        </w:sdtContent>
      </w:sdt>
      <w:r w:rsidR="314BD4FE">
        <w:tab/>
        <w:t>Other</w:t>
      </w:r>
    </w:p>
    <w:p w14:paraId="2FA4E25D" w14:textId="1C1F7AC5" w:rsidR="314BD4FE" w:rsidRDefault="314BD4FE" w:rsidP="08257DA2">
      <w:pPr>
        <w:rPr>
          <w:b/>
          <w:bCs/>
        </w:rPr>
      </w:pPr>
      <w:r>
        <w:t>Total estimated phase cost:</w:t>
      </w:r>
      <w:r w:rsidR="4B564B38">
        <w:t xml:space="preserve"> </w:t>
      </w:r>
      <w:sdt>
        <w:sdtPr>
          <w:rPr>
            <w:b/>
            <w:bCs/>
          </w:rPr>
          <w:id w:val="354624054"/>
          <w:showingPlcHdr/>
        </w:sdtPr>
        <w:sdtEndPr/>
        <w:sdtContent>
          <w:r w:rsidR="4B564B38" w:rsidRPr="08257DA2">
            <w:rPr>
              <w:rStyle w:val="PlaceholderText"/>
            </w:rPr>
            <w:t>Click or tap here to enter text.</w:t>
          </w:r>
        </w:sdtContent>
      </w:sdt>
    </w:p>
    <w:p w14:paraId="168ADEEE" w14:textId="59E4D383" w:rsidR="00B22DFD" w:rsidRDefault="314BD4FE" w:rsidP="00B22DFD">
      <w:pPr>
        <w:ind w:firstLine="720"/>
        <w:rPr>
          <w:b/>
          <w:bCs/>
        </w:rPr>
      </w:pPr>
      <w:r>
        <w:t xml:space="preserve">Non-Federal </w:t>
      </w:r>
      <w:r w:rsidR="00B22DFD">
        <w:t>l</w:t>
      </w:r>
      <w:r>
        <w:t xml:space="preserve">ocal </w:t>
      </w:r>
      <w:r w:rsidR="00B22DFD">
        <w:t>m</w:t>
      </w:r>
      <w:r>
        <w:t>atch for this phase: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1764597533"/>
          <w:placeholder>
            <w:docPart w:val="D1C4570B812D4CCF9AC666AE34B5D3C9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0DD43F05" w14:textId="6896FD31" w:rsidR="314BD4FE" w:rsidRDefault="314BD4FE" w:rsidP="4E54E1BD">
      <w:pPr>
        <w:ind w:firstLine="720"/>
      </w:pPr>
    </w:p>
    <w:p w14:paraId="4AEDF74A" w14:textId="571665A9" w:rsidR="00B22DFD" w:rsidRDefault="314BD4FE" w:rsidP="00B22DFD">
      <w:pPr>
        <w:ind w:firstLine="720"/>
        <w:rPr>
          <w:b/>
          <w:bCs/>
        </w:rPr>
      </w:pPr>
      <w:r>
        <w:t>Other funding (amount and source) for this</w:t>
      </w:r>
      <w:r w:rsidR="37B64957">
        <w:t xml:space="preserve"> </w:t>
      </w:r>
      <w:r>
        <w:t>phase: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691262692"/>
          <w:placeholder>
            <w:docPart w:val="0AD42D1FD021418D8B9C24F49C75694A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1DC5D235" w14:textId="2634A355" w:rsidR="314BD4FE" w:rsidRDefault="314BD4FE" w:rsidP="4E54E1BD">
      <w:pPr>
        <w:ind w:firstLine="720"/>
      </w:pPr>
    </w:p>
    <w:p w14:paraId="22CF6206" w14:textId="3A93256D" w:rsidR="00B22DFD" w:rsidRDefault="314BD4FE" w:rsidP="00B22DFD">
      <w:pPr>
        <w:ind w:firstLine="720"/>
        <w:rPr>
          <w:b/>
          <w:bCs/>
        </w:rPr>
      </w:pPr>
      <w:r>
        <w:t xml:space="preserve">Requested CMAQ federal funding for </w:t>
      </w:r>
      <w:r w:rsidR="00B22DFD">
        <w:t>this</w:t>
      </w:r>
      <w:r>
        <w:t xml:space="preserve"> phase: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1471825159"/>
          <w:placeholder>
            <w:docPart w:val="E40D45D205F64E64BFBE0B9854E809DE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54DB8C68" w14:textId="08F0462B" w:rsidR="314BD4FE" w:rsidRDefault="314BD4FE" w:rsidP="4E54E1BD">
      <w:pPr>
        <w:ind w:firstLine="720"/>
      </w:pPr>
    </w:p>
    <w:p w14:paraId="62A3E20E" w14:textId="7F65E0B6" w:rsidR="00B22DFD" w:rsidRDefault="314BD4FE" w:rsidP="00B22DFD">
      <w:pPr>
        <w:ind w:firstLine="720"/>
        <w:rPr>
          <w:b/>
          <w:bCs/>
        </w:rPr>
      </w:pPr>
      <w:r>
        <w:t>If awarded, year you anticipate initiating work on this phase.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894046794"/>
          <w:placeholder>
            <w:docPart w:val="308C6F7074894E7CA9316E09154A9EFA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5E80BC70" w14:textId="44241E02" w:rsidR="314BD4FE" w:rsidRDefault="314BD4FE" w:rsidP="4E54E1BD">
      <w:pPr>
        <w:ind w:firstLine="720"/>
      </w:pPr>
    </w:p>
    <w:p w14:paraId="6C0EA128" w14:textId="7CA4D359" w:rsidR="364F9BCF" w:rsidRPr="00977B25" w:rsidRDefault="364F9BCF" w:rsidP="00977B25">
      <w:pPr>
        <w:pStyle w:val="Heading2"/>
        <w:rPr>
          <w:b w:val="0"/>
          <w:bCs w:val="0"/>
        </w:rPr>
      </w:pPr>
      <w:r>
        <w:t>Future Project Phases</w:t>
      </w:r>
    </w:p>
    <w:p w14:paraId="52F36A27" w14:textId="04D856DF" w:rsidR="364F9BCF" w:rsidRDefault="364F9BCF">
      <w:r w:rsidRPr="4E54E1BD">
        <w:rPr>
          <w:b/>
          <w:bCs/>
        </w:rPr>
        <w:t xml:space="preserve">4.8 </w:t>
      </w:r>
      <w:r w:rsidR="0602A0E4" w:rsidRPr="4E54E1BD">
        <w:rPr>
          <w:b/>
          <w:bCs/>
        </w:rPr>
        <w:t xml:space="preserve"> Please </w:t>
      </w:r>
      <w:r w:rsidR="00B22DFD">
        <w:rPr>
          <w:b/>
          <w:bCs/>
        </w:rPr>
        <w:t>select</w:t>
      </w:r>
      <w:r w:rsidR="0602A0E4" w:rsidRPr="4E54E1BD">
        <w:rPr>
          <w:b/>
          <w:bCs/>
        </w:rPr>
        <w:t xml:space="preserve"> future phases not detailed in previous or current phases above (select all that apply).</w:t>
      </w:r>
    </w:p>
    <w:p w14:paraId="4B58D345" w14:textId="2C262210" w:rsidR="23157CF6" w:rsidRDefault="0063584D" w:rsidP="4E54E1BD">
      <w:sdt>
        <w:sdtPr>
          <w:id w:val="1285667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3157CF6" w:rsidRPr="4E54E1BD">
            <w:rPr>
              <w:rFonts w:ascii="MS Gothic" w:eastAsia="MS Gothic" w:hAnsi="MS Gothic"/>
            </w:rPr>
            <w:t>☐</w:t>
          </w:r>
        </w:sdtContent>
      </w:sdt>
      <w:r w:rsidR="23157CF6">
        <w:t>Preliminary Engineering</w:t>
      </w:r>
      <w:r w:rsidR="23157CF6">
        <w:tab/>
      </w:r>
      <w:sdt>
        <w:sdtPr>
          <w:id w:val="167173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3157CF6" w:rsidRPr="4E54E1BD">
            <w:rPr>
              <w:rFonts w:ascii="MS Gothic" w:eastAsia="MS Gothic" w:hAnsi="MS Gothic"/>
            </w:rPr>
            <w:t>☐</w:t>
          </w:r>
        </w:sdtContent>
      </w:sdt>
      <w:r w:rsidR="23157CF6">
        <w:tab/>
        <w:t>Right-of-Way</w:t>
      </w:r>
      <w:r w:rsidR="23157CF6">
        <w:tab/>
      </w:r>
      <w:r w:rsidR="23157CF6">
        <w:tab/>
      </w:r>
      <w:sdt>
        <w:sdtPr>
          <w:id w:val="2016375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3157CF6" w:rsidRPr="4E54E1BD">
            <w:rPr>
              <w:rFonts w:ascii="MS Gothic" w:eastAsia="MS Gothic" w:hAnsi="MS Gothic"/>
            </w:rPr>
            <w:t>☐</w:t>
          </w:r>
        </w:sdtContent>
      </w:sdt>
      <w:r w:rsidR="23157CF6">
        <w:tab/>
        <w:t>Utilities</w:t>
      </w:r>
      <w:r w:rsidR="23157CF6">
        <w:tab/>
      </w:r>
    </w:p>
    <w:p w14:paraId="12F0058D" w14:textId="77777777" w:rsidR="23157CF6" w:rsidRDefault="0063584D">
      <w:sdt>
        <w:sdtPr>
          <w:id w:val="790695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3157CF6" w:rsidRPr="4E54E1BD">
            <w:rPr>
              <w:rFonts w:ascii="MS Gothic" w:eastAsia="MS Gothic" w:hAnsi="MS Gothic"/>
            </w:rPr>
            <w:t>☐</w:t>
          </w:r>
        </w:sdtContent>
      </w:sdt>
      <w:r w:rsidR="23157CF6">
        <w:t>Construction</w:t>
      </w:r>
      <w:r w:rsidR="23157CF6">
        <w:tab/>
      </w:r>
      <w:r w:rsidR="23157CF6">
        <w:tab/>
      </w:r>
      <w:r w:rsidR="23157CF6">
        <w:tab/>
      </w:r>
      <w:sdt>
        <w:sdtPr>
          <w:id w:val="173995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3157CF6" w:rsidRPr="4E54E1BD">
            <w:rPr>
              <w:rFonts w:ascii="MS Gothic" w:eastAsia="MS Gothic" w:hAnsi="MS Gothic"/>
            </w:rPr>
            <w:t>☐</w:t>
          </w:r>
        </w:sdtContent>
      </w:sdt>
      <w:r w:rsidR="23157CF6">
        <w:tab/>
        <w:t>Other</w:t>
      </w:r>
    </w:p>
    <w:p w14:paraId="731E620B" w14:textId="264B81BD" w:rsidR="66DC7D23" w:rsidRDefault="66DC7D23" w:rsidP="00977B25">
      <w:r w:rsidRPr="00977B25">
        <w:rPr>
          <w:i/>
          <w:iCs/>
        </w:rPr>
        <w:t>You will be asked to provide the information below for each phase you select as a future phase.</w:t>
      </w:r>
    </w:p>
    <w:p w14:paraId="63B3C6FA" w14:textId="28A2EB17" w:rsidR="5D91420A" w:rsidRDefault="5D91420A" w:rsidP="4E54E1BD">
      <w:pPr>
        <w:rPr>
          <w:b/>
          <w:bCs/>
        </w:rPr>
      </w:pPr>
      <w:r w:rsidRPr="4E54E1BD">
        <w:rPr>
          <w:b/>
          <w:bCs/>
        </w:rPr>
        <w:t>Are you seeking CMAQ funding to support this phase?</w:t>
      </w:r>
    </w:p>
    <w:p w14:paraId="58C16DDC" w14:textId="662A140C" w:rsidR="5D91420A" w:rsidRDefault="5D91420A" w:rsidP="4E54E1BD">
      <w:pPr>
        <w:ind w:firstLine="720"/>
      </w:pPr>
      <w:r w:rsidRPr="4E54E1BD">
        <w:rPr>
          <w:b/>
          <w:bCs/>
        </w:rPr>
        <w:t xml:space="preserve"> </w:t>
      </w:r>
      <w:sdt>
        <w:sdtPr>
          <w:rPr>
            <w:b/>
            <w:bCs/>
          </w:rPr>
          <w:id w:val="1867730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E54E1BD">
            <w:rPr>
              <w:rFonts w:ascii="MS Gothic" w:eastAsia="MS Gothic" w:hAnsi="MS Gothic"/>
              <w:b/>
              <w:bCs/>
            </w:rPr>
            <w:t>☐</w:t>
          </w:r>
        </w:sdtContent>
      </w:sdt>
      <w:r>
        <w:tab/>
        <w:t>Yes</w:t>
      </w:r>
      <w:r>
        <w:tab/>
      </w:r>
      <w:sdt>
        <w:sdtPr>
          <w:id w:val="1438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E54E1BD">
            <w:rPr>
              <w:rFonts w:ascii="MS Gothic" w:eastAsia="MS Gothic" w:hAnsi="MS Gothic"/>
            </w:rPr>
            <w:t>☐</w:t>
          </w:r>
        </w:sdtContent>
      </w:sdt>
      <w:r>
        <w:tab/>
        <w:t>No</w:t>
      </w:r>
    </w:p>
    <w:p w14:paraId="0237D371" w14:textId="77777777" w:rsidR="00B22DFD" w:rsidRDefault="118B8800" w:rsidP="00B22DFD">
      <w:pPr>
        <w:ind w:firstLine="720"/>
        <w:rPr>
          <w:b/>
          <w:bCs/>
        </w:rPr>
      </w:pPr>
      <w:r>
        <w:t>Total estimated phase cost:</w:t>
      </w:r>
      <w:r w:rsidR="00B22DFD">
        <w:t xml:space="preserve"> </w:t>
      </w:r>
      <w:sdt>
        <w:sdtPr>
          <w:rPr>
            <w:b/>
            <w:bCs/>
          </w:rPr>
          <w:id w:val="-1545897797"/>
          <w:placeholder>
            <w:docPart w:val="DEFF27413B1D4E81BEBF5A63F1A5820C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2BD39951" w14:textId="32B74269" w:rsidR="118B8800" w:rsidRDefault="118B8800" w:rsidP="4E54E1BD">
      <w:pPr>
        <w:ind w:firstLine="720"/>
      </w:pPr>
    </w:p>
    <w:p w14:paraId="3A834290" w14:textId="6454D3D8" w:rsidR="00B22DFD" w:rsidRDefault="118B8800" w:rsidP="00B22DFD">
      <w:pPr>
        <w:ind w:firstLine="720"/>
        <w:rPr>
          <w:b/>
          <w:bCs/>
        </w:rPr>
      </w:pPr>
      <w:r>
        <w:t xml:space="preserve">Non-Federal </w:t>
      </w:r>
      <w:r w:rsidR="00B22DFD">
        <w:t>l</w:t>
      </w:r>
      <w:r>
        <w:t xml:space="preserve">ocal </w:t>
      </w:r>
      <w:r w:rsidR="00B22DFD">
        <w:t>m</w:t>
      </w:r>
      <w:r>
        <w:t>atch for this phase: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1744864890"/>
          <w:placeholder>
            <w:docPart w:val="0DBA90CAA7BA49A79642B51FD35EC88F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29D460E6" w14:textId="589D618F" w:rsidR="118B8800" w:rsidRDefault="118B8800" w:rsidP="4E54E1BD">
      <w:pPr>
        <w:ind w:firstLine="720"/>
      </w:pPr>
    </w:p>
    <w:p w14:paraId="09D84A5D" w14:textId="23735959" w:rsidR="00B22DFD" w:rsidRDefault="118B8800" w:rsidP="00B22DFD">
      <w:pPr>
        <w:ind w:firstLine="720"/>
        <w:rPr>
          <w:b/>
          <w:bCs/>
        </w:rPr>
      </w:pPr>
      <w:r>
        <w:t>Other funding (amount and source) for this phase: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960573613"/>
          <w:placeholder>
            <w:docPart w:val="332981A4F9DA412D86D3FBD34D013260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42A84E98" w14:textId="49A98795" w:rsidR="118B8800" w:rsidRDefault="118B8800" w:rsidP="4E54E1BD">
      <w:pPr>
        <w:ind w:firstLine="720"/>
      </w:pPr>
    </w:p>
    <w:p w14:paraId="4D03A371" w14:textId="23ECBD6F" w:rsidR="00B22DFD" w:rsidRDefault="118B8800" w:rsidP="00B22DFD">
      <w:pPr>
        <w:ind w:firstLine="720"/>
        <w:rPr>
          <w:b/>
          <w:bCs/>
        </w:rPr>
      </w:pPr>
      <w:r>
        <w:t xml:space="preserve">Requested CMAQ federal funding for </w:t>
      </w:r>
      <w:r w:rsidR="00B22DFD">
        <w:t>this</w:t>
      </w:r>
      <w:r>
        <w:t xml:space="preserve"> phase: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1405720309"/>
          <w:placeholder>
            <w:docPart w:val="5849704F7FD3402FAEBFFB5E7674C763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3CD615E1" w14:textId="1FA20BCE" w:rsidR="118B8800" w:rsidRDefault="118B8800" w:rsidP="4E54E1BD">
      <w:pPr>
        <w:ind w:firstLine="720"/>
      </w:pPr>
    </w:p>
    <w:p w14:paraId="4ADFDA12" w14:textId="094EA321" w:rsidR="00B22DFD" w:rsidRDefault="118B8800" w:rsidP="00B22DFD">
      <w:pPr>
        <w:ind w:firstLine="720"/>
        <w:rPr>
          <w:b/>
          <w:bCs/>
        </w:rPr>
      </w:pPr>
      <w:r>
        <w:t>If awarded, year you anticipate initiating work on this phase.</w:t>
      </w:r>
      <w:r w:rsidR="00B22DFD" w:rsidRPr="00B22DFD">
        <w:rPr>
          <w:b/>
          <w:bCs/>
        </w:rPr>
        <w:t xml:space="preserve"> </w:t>
      </w:r>
      <w:sdt>
        <w:sdtPr>
          <w:rPr>
            <w:b/>
            <w:bCs/>
          </w:rPr>
          <w:id w:val="-2092462755"/>
          <w:placeholder>
            <w:docPart w:val="1731881E66E34720972E0B37A1442EDC"/>
          </w:placeholder>
          <w:showingPlcHdr/>
        </w:sdtPr>
        <w:sdtEndPr/>
        <w:sdtContent>
          <w:r w:rsidR="00B22DFD" w:rsidRPr="4E54E1BD">
            <w:rPr>
              <w:rStyle w:val="PlaceholderText"/>
            </w:rPr>
            <w:t>Click or tap here to enter text.</w:t>
          </w:r>
        </w:sdtContent>
      </w:sdt>
    </w:p>
    <w:p w14:paraId="5FD42963" w14:textId="08BDB10B" w:rsidR="118B8800" w:rsidRDefault="118B8800" w:rsidP="4E54E1BD">
      <w:pPr>
        <w:ind w:firstLine="720"/>
      </w:pPr>
    </w:p>
    <w:p w14:paraId="3762C931" w14:textId="56BB8DB1" w:rsidR="00C30B82" w:rsidRPr="00C12CB1" w:rsidRDefault="091F3B26" w:rsidP="009642F0">
      <w:r w:rsidRPr="08257DA2">
        <w:rPr>
          <w:b/>
          <w:bCs/>
        </w:rPr>
        <w:t>4.</w:t>
      </w:r>
      <w:r w:rsidR="006D6721" w:rsidRPr="08257DA2">
        <w:rPr>
          <w:b/>
          <w:bCs/>
        </w:rPr>
        <w:t>9</w:t>
      </w:r>
      <w:r>
        <w:tab/>
      </w:r>
      <w:r w:rsidR="35303114" w:rsidRPr="08257DA2">
        <w:rPr>
          <w:b/>
          <w:bCs/>
        </w:rPr>
        <w:t xml:space="preserve">Did you </w:t>
      </w:r>
      <w:r w:rsidR="093696E9" w:rsidRPr="08257DA2">
        <w:rPr>
          <w:b/>
          <w:bCs/>
        </w:rPr>
        <w:t>apply for a</w:t>
      </w:r>
      <w:r w:rsidR="1EF33E35" w:rsidRPr="08257DA2">
        <w:rPr>
          <w:b/>
          <w:bCs/>
        </w:rPr>
        <w:t xml:space="preserve"> </w:t>
      </w:r>
      <w:hyperlink r:id="rId23">
        <w:r w:rsidR="1EF33E35" w:rsidRPr="08257DA2">
          <w:rPr>
            <w:rStyle w:val="Hyperlink"/>
            <w:b/>
            <w:bCs/>
          </w:rPr>
          <w:t xml:space="preserve">Georgia Transportation Infrastructure Bank </w:t>
        </w:r>
      </w:hyperlink>
      <w:r w:rsidR="24851512" w:rsidRPr="08257DA2">
        <w:rPr>
          <w:b/>
          <w:bCs/>
        </w:rPr>
        <w:t xml:space="preserve"> </w:t>
      </w:r>
      <w:r w:rsidR="3EB7793A" w:rsidRPr="08257DA2">
        <w:rPr>
          <w:b/>
          <w:bCs/>
        </w:rPr>
        <w:t xml:space="preserve">grant or low interest loan </w:t>
      </w:r>
      <w:r w:rsidR="470F1A85" w:rsidRPr="08257DA2">
        <w:rPr>
          <w:b/>
          <w:bCs/>
        </w:rPr>
        <w:t>in the recent SRTA call for projects?</w:t>
      </w:r>
    </w:p>
    <w:p w14:paraId="5DF1C7AF" w14:textId="2CDE9D6D" w:rsidR="005A49E7" w:rsidRDefault="0063584D" w:rsidP="00B56A4B">
      <w:pPr>
        <w:ind w:firstLine="720"/>
      </w:pPr>
      <w:sdt>
        <w:sdtPr>
          <w:rPr>
            <w:b/>
            <w:bCs/>
          </w:rPr>
          <w:id w:val="226271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367032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443C8AD0" w14:textId="4303BBAE" w:rsidR="006C73DF" w:rsidRPr="006E5017" w:rsidRDefault="006E5017" w:rsidP="006E5017">
      <w:pPr>
        <w:rPr>
          <w:b/>
          <w:bCs/>
        </w:rPr>
      </w:pPr>
      <w:r w:rsidRPr="006E5017">
        <w:rPr>
          <w:b/>
          <w:bCs/>
        </w:rPr>
        <w:t>4.</w:t>
      </w:r>
      <w:r w:rsidR="006D6721">
        <w:rPr>
          <w:b/>
          <w:bCs/>
        </w:rPr>
        <w:t>10</w:t>
      </w:r>
      <w:r w:rsidRPr="006E5017">
        <w:rPr>
          <w:b/>
          <w:bCs/>
        </w:rPr>
        <w:tab/>
        <w:t>Are you actively pursuing</w:t>
      </w:r>
      <w:r w:rsidR="00CE4CC7">
        <w:rPr>
          <w:b/>
          <w:bCs/>
        </w:rPr>
        <w:t xml:space="preserve"> or have you recently </w:t>
      </w:r>
      <w:r w:rsidR="00F024F9">
        <w:rPr>
          <w:b/>
          <w:bCs/>
        </w:rPr>
        <w:t>pursued</w:t>
      </w:r>
      <w:r w:rsidRPr="006E5017">
        <w:rPr>
          <w:b/>
          <w:bCs/>
        </w:rPr>
        <w:t xml:space="preserve"> other discretionary funding for this project?</w:t>
      </w:r>
    </w:p>
    <w:p w14:paraId="3D22F906" w14:textId="4EC60E5A" w:rsidR="006C73DF" w:rsidRDefault="0063584D" w:rsidP="00B56A4B">
      <w:pPr>
        <w:ind w:firstLine="720"/>
      </w:pPr>
      <w:sdt>
        <w:sdtPr>
          <w:rPr>
            <w:b/>
            <w:bCs/>
          </w:rPr>
          <w:id w:val="1756158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5017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6E5017">
        <w:rPr>
          <w:b/>
          <w:bCs/>
        </w:rPr>
        <w:tab/>
      </w:r>
      <w:r w:rsidR="006E5017">
        <w:t>Yes</w:t>
      </w:r>
      <w:r w:rsidR="006E5017">
        <w:tab/>
      </w:r>
      <w:sdt>
        <w:sdtPr>
          <w:id w:val="1564219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5017">
            <w:rPr>
              <w:rFonts w:ascii="MS Gothic" w:eastAsia="MS Gothic" w:hAnsi="MS Gothic" w:hint="eastAsia"/>
            </w:rPr>
            <w:t>☐</w:t>
          </w:r>
        </w:sdtContent>
      </w:sdt>
      <w:r w:rsidR="006E5017">
        <w:tab/>
        <w:t>No</w:t>
      </w:r>
    </w:p>
    <w:p w14:paraId="6316755E" w14:textId="7DE4EBA3" w:rsidR="006E5017" w:rsidRPr="00500D09" w:rsidRDefault="00500D09" w:rsidP="00500D09">
      <w:pPr>
        <w:rPr>
          <w:b/>
          <w:bCs/>
        </w:rPr>
      </w:pPr>
      <w:r w:rsidRPr="00500D09">
        <w:rPr>
          <w:b/>
          <w:bCs/>
        </w:rPr>
        <w:t>If yes, please describe:</w:t>
      </w:r>
    </w:p>
    <w:sdt>
      <w:sdtPr>
        <w:rPr>
          <w:b/>
          <w:bCs/>
        </w:rPr>
        <w:id w:val="1994440961"/>
        <w:placeholder>
          <w:docPart w:val="AC1161373BF042B08F9A53E4858D9412"/>
        </w:placeholder>
        <w:showingPlcHdr/>
      </w:sdtPr>
      <w:sdtEndPr/>
      <w:sdtContent>
        <w:p w14:paraId="4CCDD868" w14:textId="77777777" w:rsidR="00500D09" w:rsidRDefault="00500D09" w:rsidP="00500D09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418BA1FB" w14:textId="77777777" w:rsidR="006C73DF" w:rsidRPr="00B56A4B" w:rsidRDefault="006C73DF" w:rsidP="00671DAC"/>
    <w:p w14:paraId="7E63A7DA" w14:textId="4A752DA0" w:rsidR="00C30B82" w:rsidRDefault="00C30B82" w:rsidP="00C30B82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5: Supporting Plan</w:t>
      </w:r>
      <w:r w:rsidR="00756513">
        <w:rPr>
          <w:b/>
          <w:color w:val="283180"/>
          <w:sz w:val="28"/>
        </w:rPr>
        <w:t>s</w:t>
      </w:r>
      <w:r>
        <w:rPr>
          <w:b/>
          <w:color w:val="283180"/>
          <w:sz w:val="28"/>
        </w:rPr>
        <w:t>, Stud</w:t>
      </w:r>
      <w:r w:rsidR="00756513">
        <w:rPr>
          <w:b/>
          <w:color w:val="283180"/>
          <w:sz w:val="28"/>
        </w:rPr>
        <w:t>ies</w:t>
      </w:r>
      <w:r>
        <w:rPr>
          <w:b/>
          <w:color w:val="283180"/>
          <w:sz w:val="28"/>
        </w:rPr>
        <w:t xml:space="preserve">, </w:t>
      </w:r>
      <w:r w:rsidR="00756513">
        <w:rPr>
          <w:b/>
          <w:color w:val="283180"/>
          <w:sz w:val="28"/>
        </w:rPr>
        <w:t xml:space="preserve">and </w:t>
      </w:r>
      <w:r>
        <w:rPr>
          <w:b/>
          <w:color w:val="283180"/>
          <w:sz w:val="28"/>
        </w:rPr>
        <w:t>Documentation</w:t>
      </w:r>
    </w:p>
    <w:p w14:paraId="7D96343B" w14:textId="3F8D085D" w:rsidR="009D7B2D" w:rsidRPr="00C12CB1" w:rsidRDefault="009D7B2D" w:rsidP="009D7B2D">
      <w:r>
        <w:rPr>
          <w:b/>
          <w:bCs/>
        </w:rPr>
        <w:lastRenderedPageBreak/>
        <w:t>5.1</w:t>
      </w:r>
      <w:r>
        <w:rPr>
          <w:b/>
          <w:bCs/>
        </w:rPr>
        <w:tab/>
        <w:t xml:space="preserve">Is there a </w:t>
      </w:r>
      <w:r w:rsidRPr="009D7B2D">
        <w:rPr>
          <w:b/>
          <w:bCs/>
        </w:rPr>
        <w:t xml:space="preserve">completed or draft GDOT concept report available for this project? </w:t>
      </w:r>
      <w:r>
        <w:rPr>
          <w:b/>
          <w:bCs/>
        </w:rPr>
        <w:t>(</w:t>
      </w:r>
      <w:r w:rsidRPr="009D7B2D">
        <w:rPr>
          <w:b/>
          <w:bCs/>
        </w:rPr>
        <w:t>If yes</w:t>
      </w:r>
      <w:r>
        <w:rPr>
          <w:b/>
          <w:bCs/>
        </w:rPr>
        <w:t>, please upload.)</w:t>
      </w:r>
    </w:p>
    <w:p w14:paraId="065EC861" w14:textId="77777777" w:rsidR="009D7B2D" w:rsidRPr="00BE2653" w:rsidRDefault="0063584D" w:rsidP="009D7B2D">
      <w:pPr>
        <w:ind w:firstLine="720"/>
      </w:pPr>
      <w:sdt>
        <w:sdtPr>
          <w:rPr>
            <w:b/>
            <w:bCs/>
          </w:rPr>
          <w:id w:val="-971521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7B2D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D7B2D">
        <w:rPr>
          <w:b/>
          <w:bCs/>
        </w:rPr>
        <w:tab/>
      </w:r>
      <w:r w:rsidR="009D7B2D">
        <w:t>Yes</w:t>
      </w:r>
      <w:r w:rsidR="009D7B2D">
        <w:tab/>
      </w:r>
      <w:sdt>
        <w:sdtPr>
          <w:id w:val="-1793668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7B2D">
            <w:rPr>
              <w:rFonts w:ascii="MS Gothic" w:eastAsia="MS Gothic" w:hAnsi="MS Gothic" w:hint="eastAsia"/>
            </w:rPr>
            <w:t>☐</w:t>
          </w:r>
        </w:sdtContent>
      </w:sdt>
      <w:r w:rsidR="009D7B2D">
        <w:tab/>
        <w:t>No</w:t>
      </w:r>
    </w:p>
    <w:p w14:paraId="36EFBD9F" w14:textId="77777777" w:rsidR="00C30B82" w:rsidRPr="001C1E2C" w:rsidRDefault="00C30B82" w:rsidP="009642F0"/>
    <w:p w14:paraId="54DF38C4" w14:textId="17593E6D" w:rsidR="00635736" w:rsidRDefault="57BBB39B" w:rsidP="009642F0">
      <w:r w:rsidRPr="2B8353E6">
        <w:rPr>
          <w:b/>
          <w:bCs/>
        </w:rPr>
        <w:t>5.</w:t>
      </w:r>
      <w:r w:rsidR="42684D91" w:rsidRPr="2B8353E6">
        <w:rPr>
          <w:b/>
          <w:bCs/>
        </w:rPr>
        <w:t>2</w:t>
      </w:r>
      <w:r>
        <w:tab/>
      </w:r>
      <w:r w:rsidR="1EF33E35" w:rsidRPr="2B8353E6">
        <w:rPr>
          <w:b/>
          <w:bCs/>
        </w:rPr>
        <w:t>Is this project included in a local, regional</w:t>
      </w:r>
      <w:r w:rsidR="28CA3E7A" w:rsidRPr="2B8353E6">
        <w:rPr>
          <w:b/>
          <w:bCs/>
        </w:rPr>
        <w:t>,</w:t>
      </w:r>
      <w:r w:rsidR="1EF33E35" w:rsidRPr="2B8353E6">
        <w:rPr>
          <w:b/>
          <w:bCs/>
        </w:rPr>
        <w:t xml:space="preserve"> and/or statewide plan? </w:t>
      </w:r>
      <w:r w:rsidR="1EF33E35">
        <w:t>For each selection</w:t>
      </w:r>
      <w:r w:rsidR="4951A1BB">
        <w:t>,</w:t>
      </w:r>
      <w:r w:rsidR="1EF33E35">
        <w:t xml:space="preserve"> you will be asked to enter the name of the plan and date the plan was completed</w:t>
      </w:r>
      <w:r w:rsidR="3C8A3CF2">
        <w:t>- and upload if available)</w:t>
      </w:r>
      <w:r w:rsidR="021249C5">
        <w:t>.</w:t>
      </w:r>
    </w:p>
    <w:p w14:paraId="36910D9B" w14:textId="4B5BFF25" w:rsidR="00BE2653" w:rsidRDefault="0063584D" w:rsidP="009642F0">
      <w:sdt>
        <w:sdtPr>
          <w:id w:val="1869174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Local</w:t>
      </w:r>
      <w:r w:rsidR="00BE2653">
        <w:tab/>
      </w:r>
      <w:r w:rsidR="00BE2653">
        <w:tab/>
      </w:r>
      <w:sdt>
        <w:sdtPr>
          <w:id w:val="277988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Regional</w:t>
      </w:r>
      <w:r w:rsidR="00BE2653">
        <w:tab/>
      </w:r>
      <w:sdt>
        <w:sdtPr>
          <w:id w:val="1944193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Statewide</w:t>
      </w:r>
      <w:r w:rsidR="00BE2653">
        <w:tab/>
      </w:r>
      <w:sdt>
        <w:sdtPr>
          <w:id w:val="987284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Other</w:t>
      </w:r>
    </w:p>
    <w:p w14:paraId="22F6A584" w14:textId="77777777" w:rsidR="00C30B82" w:rsidRDefault="00C30B82" w:rsidP="009642F0"/>
    <w:p w14:paraId="7358F371" w14:textId="6F8A94FC" w:rsidR="00C30B82" w:rsidRPr="00C30B82" w:rsidRDefault="00C92B95" w:rsidP="009642F0">
      <w:r w:rsidRPr="2B8353E6">
        <w:rPr>
          <w:b/>
          <w:bCs/>
        </w:rPr>
        <w:t>5.</w:t>
      </w:r>
      <w:r w:rsidR="0012706D" w:rsidRPr="2B8353E6">
        <w:rPr>
          <w:b/>
          <w:bCs/>
        </w:rPr>
        <w:t>3</w:t>
      </w:r>
      <w:r w:rsidRPr="2B8353E6">
        <w:rPr>
          <w:b/>
          <w:bCs/>
        </w:rPr>
        <w:t>.</w:t>
      </w:r>
      <w:r>
        <w:tab/>
      </w:r>
      <w:r w:rsidR="00C30B82">
        <w:t>You will have the opportunity to upload documentation of formal support for this project from local, regional</w:t>
      </w:r>
      <w:r w:rsidR="09B327CC">
        <w:t>,</w:t>
      </w:r>
      <w:r w:rsidR="00C30B82">
        <w:t xml:space="preserve"> or state partners. (This could include a letter of support, signed resolution, etc.)</w:t>
      </w:r>
    </w:p>
    <w:p w14:paraId="796FB6E2" w14:textId="5DF6BB4C" w:rsidR="00635736" w:rsidRDefault="00635736" w:rsidP="009642F0"/>
    <w:p w14:paraId="320156B7" w14:textId="5E480DB1" w:rsidR="00C30B82" w:rsidRDefault="00C30B82" w:rsidP="00C30B82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6: Additional Project Info</w:t>
      </w:r>
    </w:p>
    <w:p w14:paraId="78492D69" w14:textId="77777777" w:rsidR="006C2B76" w:rsidRDefault="006C2B76" w:rsidP="009642F0">
      <w:pPr>
        <w:rPr>
          <w:b/>
          <w:bCs/>
        </w:rPr>
      </w:pPr>
    </w:p>
    <w:p w14:paraId="019711CC" w14:textId="45EAB4BF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6.1</w:t>
      </w:r>
      <w:r w:rsidR="00B932D8">
        <w:tab/>
      </w:r>
      <w:r w:rsidRPr="1B53613C">
        <w:rPr>
          <w:b/>
          <w:bCs/>
        </w:rPr>
        <w:t xml:space="preserve">Does the project increase or reduce the number of traffic lanes in any portion of project? </w:t>
      </w:r>
    </w:p>
    <w:p w14:paraId="12623D14" w14:textId="07BBF91D" w:rsidR="00C30B82" w:rsidRDefault="0063584D" w:rsidP="1B53613C">
      <w:pPr>
        <w:ind w:firstLine="720"/>
      </w:pPr>
      <w:sdt>
        <w:sdtPr>
          <w:rPr>
            <w:b/>
            <w:bCs/>
          </w:rPr>
          <w:id w:val="1179227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B68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6F7B68">
        <w:t>Yes</w:t>
      </w:r>
      <w:r w:rsidR="00B932D8">
        <w:tab/>
      </w:r>
      <w:sdt>
        <w:sdtPr>
          <w:id w:val="312791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B68" w:rsidRPr="1B53613C">
            <w:rPr>
              <w:rFonts w:ascii="MS Gothic" w:eastAsia="MS Gothic" w:hAnsi="MS Gothic"/>
            </w:rPr>
            <w:t>☐</w:t>
          </w:r>
        </w:sdtContent>
      </w:sdt>
      <w:r w:rsidR="00B932D8">
        <w:tab/>
      </w:r>
      <w:r w:rsidR="006F7B68">
        <w:t>No</w:t>
      </w:r>
    </w:p>
    <w:p w14:paraId="16C7362B" w14:textId="5A334261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If yes, please describe:</w:t>
      </w:r>
    </w:p>
    <w:sdt>
      <w:sdtPr>
        <w:rPr>
          <w:b/>
          <w:bCs/>
        </w:rPr>
        <w:id w:val="795127971"/>
        <w:placeholder>
          <w:docPart w:val="FF40D46F9E2E4AC78395495E7AD50DA8"/>
        </w:placeholder>
        <w:showingPlcHdr/>
      </w:sdtPr>
      <w:sdtEndPr/>
      <w:sdtContent>
        <w:p w14:paraId="17936C6B" w14:textId="69BD4EE0" w:rsidR="00C30B82" w:rsidRDefault="006F7B68" w:rsidP="1B53613C">
          <w:pPr>
            <w:ind w:firstLine="720"/>
            <w:rPr>
              <w:b/>
              <w:bCs/>
            </w:rPr>
          </w:pPr>
          <w:r w:rsidRPr="1B53613C">
            <w:rPr>
              <w:rStyle w:val="PlaceholderText"/>
            </w:rPr>
            <w:t>Click or tap here to enter text.</w:t>
          </w:r>
        </w:p>
      </w:sdtContent>
    </w:sdt>
    <w:p w14:paraId="7531DC93" w14:textId="4120037C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6.2</w:t>
      </w:r>
      <w:r w:rsidR="00B932D8">
        <w:tab/>
      </w:r>
      <w:r w:rsidRPr="1B53613C">
        <w:rPr>
          <w:b/>
          <w:bCs/>
        </w:rPr>
        <w:t xml:space="preserve">Does the project require ROW acquisition, including construction easements, from a potential historic or National Register listed property? </w:t>
      </w:r>
    </w:p>
    <w:p w14:paraId="63D28D0B" w14:textId="2F123D10" w:rsidR="00C30B82" w:rsidRDefault="0063584D" w:rsidP="1B53613C">
      <w:pPr>
        <w:ind w:firstLine="720"/>
      </w:pPr>
      <w:sdt>
        <w:sdtPr>
          <w:rPr>
            <w:b/>
            <w:bCs/>
          </w:rPr>
          <w:id w:val="1701889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B68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6F7B68">
        <w:t>Yes</w:t>
      </w:r>
      <w:r w:rsidR="00B932D8">
        <w:tab/>
      </w:r>
      <w:sdt>
        <w:sdtPr>
          <w:id w:val="83210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B68" w:rsidRPr="1B53613C">
            <w:rPr>
              <w:rFonts w:ascii="MS Gothic" w:eastAsia="MS Gothic" w:hAnsi="MS Gothic"/>
            </w:rPr>
            <w:t>☐</w:t>
          </w:r>
        </w:sdtContent>
      </w:sdt>
      <w:r w:rsidR="00B932D8">
        <w:tab/>
      </w:r>
      <w:r w:rsidR="006F7B68">
        <w:t>No</w:t>
      </w:r>
    </w:p>
    <w:p w14:paraId="553D2C77" w14:textId="7A2212BC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If yes, describe:</w:t>
      </w:r>
    </w:p>
    <w:sdt>
      <w:sdtPr>
        <w:rPr>
          <w:b/>
          <w:bCs/>
        </w:rPr>
        <w:id w:val="380269407"/>
        <w:placeholder>
          <w:docPart w:val="3B6B784455DF492097FD3DD8CB787D38"/>
        </w:placeholder>
        <w:showingPlcHdr/>
      </w:sdtPr>
      <w:sdtEndPr/>
      <w:sdtContent>
        <w:p w14:paraId="46180EB5" w14:textId="54DB2CD7" w:rsidR="00C30B82" w:rsidRDefault="006F7B68" w:rsidP="1B53613C">
          <w:pPr>
            <w:ind w:firstLine="720"/>
            <w:rPr>
              <w:b/>
              <w:bCs/>
            </w:rPr>
          </w:pPr>
          <w:r w:rsidRPr="1B53613C">
            <w:rPr>
              <w:rStyle w:val="PlaceholderText"/>
            </w:rPr>
            <w:t>Click or tap here to enter text.</w:t>
          </w:r>
        </w:p>
      </w:sdtContent>
    </w:sdt>
    <w:p w14:paraId="36AF0BC6" w14:textId="47FD871B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6.3</w:t>
      </w:r>
      <w:r w:rsidR="00B932D8">
        <w:tab/>
      </w:r>
      <w:r w:rsidRPr="1B53613C">
        <w:rPr>
          <w:b/>
          <w:bCs/>
        </w:rPr>
        <w:t>List known utilities in the project area and describe any utility coordination done to date.</w:t>
      </w:r>
    </w:p>
    <w:sdt>
      <w:sdtPr>
        <w:rPr>
          <w:b/>
          <w:bCs/>
        </w:rPr>
        <w:id w:val="1007426015"/>
        <w:placeholder>
          <w:docPart w:val="4801026901DE4F9EA9AF103291B502C5"/>
        </w:placeholder>
        <w:showingPlcHdr/>
      </w:sdtPr>
      <w:sdtEndPr/>
      <w:sdtContent>
        <w:p w14:paraId="52CDFA39" w14:textId="08D673EE" w:rsidR="00C30B82" w:rsidRDefault="006F7B68" w:rsidP="1B53613C">
          <w:pPr>
            <w:ind w:firstLine="720"/>
            <w:rPr>
              <w:b/>
              <w:bCs/>
            </w:rPr>
          </w:pPr>
          <w:r w:rsidRPr="1B53613C">
            <w:rPr>
              <w:rStyle w:val="PlaceholderText"/>
            </w:rPr>
            <w:t>Click or tap here to enter text.</w:t>
          </w:r>
        </w:p>
      </w:sdtContent>
    </w:sdt>
    <w:p w14:paraId="54EF11A6" w14:textId="3FD620B4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6.4</w:t>
      </w:r>
      <w:r w:rsidR="00B932D8">
        <w:tab/>
      </w:r>
      <w:r w:rsidRPr="1B53613C">
        <w:rPr>
          <w:b/>
          <w:bCs/>
        </w:rPr>
        <w:t xml:space="preserve">Will this project require any displacements? </w:t>
      </w:r>
    </w:p>
    <w:p w14:paraId="5A8863A7" w14:textId="77777777" w:rsidR="00C30B82" w:rsidRDefault="0063584D" w:rsidP="1B53613C">
      <w:pPr>
        <w:ind w:firstLine="720"/>
      </w:pPr>
      <w:sdt>
        <w:sdtPr>
          <w:rPr>
            <w:b/>
            <w:bCs/>
          </w:rPr>
          <w:id w:val="418499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B68" w:rsidRPr="1B53613C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6F7B68">
        <w:t>Yes</w:t>
      </w:r>
      <w:r w:rsidR="00B932D8">
        <w:tab/>
      </w:r>
      <w:sdt>
        <w:sdtPr>
          <w:id w:val="417197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B68" w:rsidRPr="1B53613C">
            <w:rPr>
              <w:rFonts w:ascii="MS Gothic" w:eastAsia="MS Gothic" w:hAnsi="MS Gothic"/>
            </w:rPr>
            <w:t>☐</w:t>
          </w:r>
        </w:sdtContent>
      </w:sdt>
      <w:r w:rsidR="00B932D8">
        <w:tab/>
      </w:r>
      <w:r w:rsidR="006F7B68">
        <w:t>No</w:t>
      </w:r>
    </w:p>
    <w:p w14:paraId="12FEC7D8" w14:textId="2E129D4D" w:rsidR="00C30B82" w:rsidRDefault="006F7B68" w:rsidP="1B53613C">
      <w:pPr>
        <w:rPr>
          <w:b/>
          <w:bCs/>
        </w:rPr>
      </w:pPr>
      <w:r w:rsidRPr="1B53613C">
        <w:rPr>
          <w:b/>
          <w:bCs/>
        </w:rPr>
        <w:t>If yes, select all that apply:</w:t>
      </w:r>
    </w:p>
    <w:p w14:paraId="174E738E" w14:textId="78F2DED9" w:rsidR="00C30B82" w:rsidRDefault="0063584D" w:rsidP="009642F0">
      <w:sdt>
        <w:sdtPr>
          <w:id w:val="1148977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13BCF44" w:rsidRPr="4E54E1BD">
            <w:rPr>
              <w:rFonts w:ascii="MS Gothic" w:eastAsia="MS Gothic" w:hAnsi="MS Gothic"/>
            </w:rPr>
            <w:t>☐</w:t>
          </w:r>
        </w:sdtContent>
      </w:sdt>
      <w:r w:rsidR="413BCF44">
        <w:t>Business Displacements</w:t>
      </w:r>
      <w:r w:rsidR="00DE2AD9">
        <w:tab/>
      </w:r>
      <w:sdt>
        <w:sdtPr>
          <w:id w:val="888436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13BCF44" w:rsidRPr="4E54E1BD">
            <w:rPr>
              <w:rFonts w:ascii="MS Gothic" w:eastAsia="MS Gothic" w:hAnsi="MS Gothic"/>
            </w:rPr>
            <w:t>☐</w:t>
          </w:r>
        </w:sdtContent>
      </w:sdt>
      <w:r w:rsidR="00DE2AD9">
        <w:tab/>
      </w:r>
      <w:r w:rsidR="413BCF44">
        <w:t>Residential Displacements</w:t>
      </w:r>
      <w:r w:rsidR="00DE2AD9">
        <w:tab/>
      </w:r>
      <w:sdt>
        <w:sdtPr>
          <w:id w:val="381609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AD9" w:rsidRPr="4E54E1BD" w:rsidDel="413BCF44">
            <w:rPr>
              <w:rFonts w:ascii="MS Gothic" w:eastAsia="MS Gothic" w:hAnsi="MS Gothic"/>
            </w:rPr>
            <w:t>☐</w:t>
          </w:r>
        </w:sdtContent>
      </w:sdt>
      <w:r w:rsidR="00DE2AD9">
        <w:tab/>
      </w:r>
      <w:sdt>
        <w:sdtPr>
          <w:id w:val="207720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13BCF44" w:rsidRPr="4E54E1BD">
            <w:rPr>
              <w:rFonts w:ascii="MS Gothic" w:eastAsia="MS Gothic" w:hAnsi="MS Gothic"/>
            </w:rPr>
            <w:t>☐</w:t>
          </w:r>
        </w:sdtContent>
      </w:sdt>
      <w:r w:rsidR="00DE2AD9">
        <w:tab/>
      </w:r>
      <w:r w:rsidR="413BCF44">
        <w:t>Other</w:t>
      </w:r>
    </w:p>
    <w:p w14:paraId="4FE3A4F6" w14:textId="185C312E" w:rsidR="00C45CCF" w:rsidRDefault="130B49E7" w:rsidP="00C45CCF">
      <w:pPr>
        <w:ind w:firstLine="720"/>
        <w:rPr>
          <w:b/>
          <w:bCs/>
        </w:rPr>
      </w:pPr>
      <w:r w:rsidRPr="08257DA2">
        <w:rPr>
          <w:b/>
          <w:bCs/>
        </w:rPr>
        <w:t>P</w:t>
      </w:r>
      <w:r w:rsidR="413BCF44" w:rsidRPr="08257DA2">
        <w:rPr>
          <w:b/>
          <w:bCs/>
        </w:rPr>
        <w:t>lease describe:</w:t>
      </w:r>
      <w:r w:rsidR="00C45CCF" w:rsidRPr="08257DA2">
        <w:rPr>
          <w:b/>
          <w:bCs/>
        </w:rPr>
        <w:t xml:space="preserve"> </w:t>
      </w:r>
      <w:sdt>
        <w:sdtPr>
          <w:rPr>
            <w:b/>
            <w:bCs/>
          </w:rPr>
          <w:id w:val="1558968834"/>
          <w:placeholder>
            <w:docPart w:val="15CB07EA7B6B45CD8DE0187D35AA9442"/>
          </w:placeholder>
          <w:showingPlcHdr/>
        </w:sdtPr>
        <w:sdtEndPr/>
        <w:sdtContent>
          <w:r w:rsidR="00C45CCF" w:rsidRPr="08257DA2">
            <w:rPr>
              <w:rStyle w:val="PlaceholderText"/>
            </w:rPr>
            <w:t>Click or tap here to enter text.</w:t>
          </w:r>
        </w:sdtContent>
      </w:sdt>
    </w:p>
    <w:p w14:paraId="156E17C3" w14:textId="6B3C4728" w:rsidR="00C30B82" w:rsidRDefault="00C30B82" w:rsidP="1B53613C"/>
    <w:p w14:paraId="349778C8" w14:textId="0EDA63AA" w:rsidR="00C30B82" w:rsidRDefault="002D5937" w:rsidP="009642F0">
      <w:pPr>
        <w:rPr>
          <w:b/>
          <w:bCs/>
        </w:rPr>
      </w:pPr>
      <w:r>
        <w:rPr>
          <w:b/>
          <w:bCs/>
        </w:rPr>
        <w:t>6.5</w:t>
      </w:r>
      <w:r w:rsidR="002C1CB2">
        <w:rPr>
          <w:b/>
          <w:bCs/>
        </w:rPr>
        <w:tab/>
      </w:r>
      <w:r w:rsidR="1EF33E35" w:rsidRPr="1B53613C">
        <w:rPr>
          <w:b/>
          <w:bCs/>
        </w:rPr>
        <w:t xml:space="preserve">Does your project provide safety </w:t>
      </w:r>
      <w:r w:rsidR="38F3FFE5" w:rsidRPr="1B53613C">
        <w:rPr>
          <w:b/>
          <w:bCs/>
        </w:rPr>
        <w:t>i</w:t>
      </w:r>
      <w:r w:rsidR="1EF33E35" w:rsidRPr="1B53613C">
        <w:rPr>
          <w:b/>
          <w:bCs/>
        </w:rPr>
        <w:t>mprovements?</w:t>
      </w:r>
    </w:p>
    <w:p w14:paraId="2419C92A" w14:textId="297CC83E" w:rsidR="00C30B82" w:rsidRPr="00E122E2" w:rsidRDefault="0063584D" w:rsidP="00E122E2">
      <w:pPr>
        <w:ind w:firstLine="720"/>
      </w:pPr>
      <w:sdt>
        <w:sdtPr>
          <w:rPr>
            <w:b/>
            <w:bCs/>
          </w:rPr>
          <w:id w:val="-16090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2105065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1DA8DAFA" w14:textId="6C112795" w:rsidR="00C30B82" w:rsidRDefault="1EF33E35" w:rsidP="002C1CB2">
      <w:pPr>
        <w:rPr>
          <w:b/>
          <w:bCs/>
        </w:rPr>
      </w:pPr>
      <w:r w:rsidRPr="1B53613C">
        <w:rPr>
          <w:b/>
          <w:bCs/>
        </w:rPr>
        <w:t>If yes, please describe</w:t>
      </w:r>
    </w:p>
    <w:sdt>
      <w:sdtPr>
        <w:rPr>
          <w:b/>
          <w:bCs/>
        </w:rPr>
        <w:id w:val="1132446242"/>
        <w:placeholder>
          <w:docPart w:val="DefaultPlaceholder_-1854013440"/>
        </w:placeholder>
        <w:showingPlcHdr/>
      </w:sdtPr>
      <w:sdtEndPr/>
      <w:sdtContent>
        <w:p w14:paraId="7CC84963" w14:textId="5A080B28" w:rsidR="00BE2653" w:rsidRDefault="00BE2653" w:rsidP="00E122E2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2C6BC647" w14:textId="6EF02CCA" w:rsidR="00C30B82" w:rsidRDefault="09A6A6DC" w:rsidP="009642F0">
      <w:pPr>
        <w:rPr>
          <w:b/>
          <w:bCs/>
        </w:rPr>
      </w:pPr>
      <w:r w:rsidRPr="1B53613C">
        <w:rPr>
          <w:b/>
          <w:bCs/>
        </w:rPr>
        <w:t>6.</w:t>
      </w:r>
      <w:r w:rsidR="626A28BA" w:rsidRPr="1B53613C">
        <w:rPr>
          <w:b/>
          <w:bCs/>
        </w:rPr>
        <w:t>6</w:t>
      </w:r>
      <w:r w:rsidRPr="1B53613C">
        <w:rPr>
          <w:b/>
          <w:bCs/>
        </w:rPr>
        <w:t>.</w:t>
      </w:r>
      <w:r w:rsidR="00B932D8">
        <w:tab/>
      </w:r>
      <w:r w:rsidR="1EF33E35" w:rsidRPr="1B53613C">
        <w:rPr>
          <w:b/>
          <w:bCs/>
        </w:rPr>
        <w:t>Does your project provide congestion relief?</w:t>
      </w:r>
    </w:p>
    <w:p w14:paraId="5DEE9663" w14:textId="67D10DB7" w:rsidR="00C30B82" w:rsidRPr="00E122E2" w:rsidRDefault="0063584D" w:rsidP="00E122E2">
      <w:pPr>
        <w:ind w:firstLine="720"/>
      </w:pPr>
      <w:sdt>
        <w:sdtPr>
          <w:rPr>
            <w:b/>
            <w:bCs/>
          </w:rPr>
          <w:id w:val="1966072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2D8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161942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63A71712" w14:textId="575C2E56" w:rsidR="00C30B82" w:rsidRDefault="1EF33E35" w:rsidP="009642F0">
      <w:pPr>
        <w:rPr>
          <w:b/>
          <w:bCs/>
        </w:rPr>
      </w:pPr>
      <w:r w:rsidRPr="1B53613C">
        <w:rPr>
          <w:b/>
          <w:bCs/>
        </w:rPr>
        <w:t>If yes, please describe</w:t>
      </w:r>
    </w:p>
    <w:sdt>
      <w:sdtPr>
        <w:rPr>
          <w:b/>
          <w:bCs/>
        </w:rPr>
        <w:id w:val="534936924"/>
        <w:placeholder>
          <w:docPart w:val="DefaultPlaceholder_-1854013440"/>
        </w:placeholder>
        <w:showingPlcHdr/>
      </w:sdtPr>
      <w:sdtEndPr/>
      <w:sdtContent>
        <w:p w14:paraId="77CEA0CE" w14:textId="0642E738" w:rsidR="006C2B76" w:rsidRDefault="00BE2653" w:rsidP="00E122E2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4AD9D2F5" w14:textId="1767DBE8" w:rsidR="00C30B82" w:rsidRDefault="3121D3EC" w:rsidP="009642F0">
      <w:pPr>
        <w:rPr>
          <w:b/>
          <w:bCs/>
        </w:rPr>
      </w:pPr>
      <w:r w:rsidRPr="1B53613C">
        <w:rPr>
          <w:b/>
          <w:bCs/>
        </w:rPr>
        <w:t>6.</w:t>
      </w:r>
      <w:r w:rsidR="74C9AA7C" w:rsidRPr="1B53613C">
        <w:rPr>
          <w:b/>
          <w:bCs/>
        </w:rPr>
        <w:t>7.</w:t>
      </w:r>
      <w:r w:rsidR="00D75CB0">
        <w:tab/>
      </w:r>
      <w:r w:rsidR="1EF33E35" w:rsidRPr="1B53613C">
        <w:rPr>
          <w:b/>
          <w:bCs/>
        </w:rPr>
        <w:t>Are there emission reduction benefits associated with your project?</w:t>
      </w:r>
    </w:p>
    <w:p w14:paraId="7CA80660" w14:textId="488A8CA8" w:rsidR="009530D7" w:rsidRPr="00E122E2" w:rsidRDefault="0063584D" w:rsidP="00E122E2">
      <w:pPr>
        <w:ind w:firstLine="720"/>
      </w:pPr>
      <w:sdt>
        <w:sdtPr>
          <w:rPr>
            <w:b/>
            <w:bCs/>
          </w:rPr>
          <w:id w:val="-1267307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1274859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6BC495F0" w14:textId="4D7F6593" w:rsidR="009530D7" w:rsidRDefault="5DD568A5" w:rsidP="009642F0">
      <w:pPr>
        <w:rPr>
          <w:b/>
          <w:bCs/>
        </w:rPr>
      </w:pPr>
      <w:r w:rsidRPr="1B53613C">
        <w:rPr>
          <w:b/>
          <w:bCs/>
        </w:rPr>
        <w:t>If yes, please describe</w:t>
      </w:r>
      <w:r w:rsidR="38E891F1" w:rsidRPr="1B53613C">
        <w:rPr>
          <w:b/>
          <w:bCs/>
        </w:rPr>
        <w:t>:</w:t>
      </w:r>
    </w:p>
    <w:sdt>
      <w:sdtPr>
        <w:rPr>
          <w:b/>
          <w:bCs/>
        </w:rPr>
        <w:id w:val="625280548"/>
        <w:placeholder>
          <w:docPart w:val="DefaultPlaceholder_-1854013440"/>
        </w:placeholder>
        <w:showingPlcHdr/>
      </w:sdtPr>
      <w:sdtEndPr/>
      <w:sdtContent>
        <w:p w14:paraId="4A12C06A" w14:textId="262A39C5" w:rsidR="006C2B76" w:rsidRDefault="00BE2653" w:rsidP="00E122E2">
          <w:pPr>
            <w:ind w:firstLine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55C148A5" w14:textId="412236C6" w:rsidR="009530D7" w:rsidRDefault="3121D3EC" w:rsidP="002C1CB2">
      <w:pPr>
        <w:ind w:left="720" w:hanging="720"/>
        <w:rPr>
          <w:b/>
          <w:bCs/>
        </w:rPr>
      </w:pPr>
      <w:r w:rsidRPr="1B53613C">
        <w:rPr>
          <w:b/>
          <w:bCs/>
        </w:rPr>
        <w:t>6.</w:t>
      </w:r>
      <w:r w:rsidR="51F6742D" w:rsidRPr="1B53613C">
        <w:rPr>
          <w:b/>
          <w:bCs/>
        </w:rPr>
        <w:t>8</w:t>
      </w:r>
      <w:r w:rsidRPr="1B53613C">
        <w:rPr>
          <w:b/>
          <w:bCs/>
        </w:rPr>
        <w:t>.</w:t>
      </w:r>
      <w:r w:rsidR="00D75CB0">
        <w:tab/>
      </w:r>
      <w:r w:rsidR="5DD568A5" w:rsidRPr="1B53613C">
        <w:rPr>
          <w:b/>
          <w:bCs/>
        </w:rPr>
        <w:t>Are there any additional anticipated project justifications and benefits</w:t>
      </w:r>
      <w:r w:rsidR="002C1CB2">
        <w:rPr>
          <w:b/>
          <w:bCs/>
        </w:rPr>
        <w:t xml:space="preserve"> not outlined previously</w:t>
      </w:r>
      <w:r w:rsidR="5DD568A5" w:rsidRPr="1B53613C">
        <w:rPr>
          <w:b/>
          <w:bCs/>
        </w:rPr>
        <w:t>?</w:t>
      </w:r>
    </w:p>
    <w:sdt>
      <w:sdtPr>
        <w:rPr>
          <w:b/>
          <w:bCs/>
        </w:rPr>
        <w:id w:val="-2058070876"/>
        <w:placeholder>
          <w:docPart w:val="DefaultPlaceholder_-1854013440"/>
        </w:placeholder>
        <w:showingPlcHdr/>
      </w:sdtPr>
      <w:sdtEndPr/>
      <w:sdtContent>
        <w:p w14:paraId="45921B8F" w14:textId="3E611E6C" w:rsidR="00BE2653" w:rsidRDefault="00BE2653" w:rsidP="00D75CB0">
          <w:pPr>
            <w:ind w:firstLine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77F1A4B6" w14:textId="3A6E792D" w:rsidR="00E53738" w:rsidRDefault="00E53738" w:rsidP="1B53613C">
      <w:pPr>
        <w:ind w:firstLine="720"/>
        <w:rPr>
          <w:b/>
          <w:bCs/>
        </w:rPr>
      </w:pPr>
    </w:p>
    <w:p w14:paraId="18A9042A" w14:textId="77777777" w:rsidR="00923C47" w:rsidRPr="00C30B82" w:rsidRDefault="00923C47" w:rsidP="002D14F2">
      <w:pPr>
        <w:rPr>
          <w:b/>
          <w:bCs/>
        </w:rPr>
      </w:pPr>
    </w:p>
    <w:sectPr w:rsidR="00923C47" w:rsidRPr="00C30B82" w:rsidSect="00BD04A4">
      <w:headerReference w:type="default" r:id="rId24"/>
      <w:headerReference w:type="first" r:id="rId2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19E0C" w14:textId="77777777" w:rsidR="0063584D" w:rsidRDefault="0063584D" w:rsidP="00BD04A4">
      <w:pPr>
        <w:spacing w:after="0" w:line="240" w:lineRule="auto"/>
      </w:pPr>
      <w:r>
        <w:separator/>
      </w:r>
    </w:p>
  </w:endnote>
  <w:endnote w:type="continuationSeparator" w:id="0">
    <w:p w14:paraId="25EF646B" w14:textId="77777777" w:rsidR="0063584D" w:rsidRDefault="0063584D" w:rsidP="00BD0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C3C15" w14:textId="77777777" w:rsidR="0063584D" w:rsidRDefault="0063584D" w:rsidP="00BD04A4">
      <w:pPr>
        <w:spacing w:after="0" w:line="240" w:lineRule="auto"/>
      </w:pPr>
      <w:r>
        <w:separator/>
      </w:r>
    </w:p>
  </w:footnote>
  <w:footnote w:type="continuationSeparator" w:id="0">
    <w:p w14:paraId="0C89F1E3" w14:textId="77777777" w:rsidR="0063584D" w:rsidRDefault="0063584D" w:rsidP="00BD0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B9FDF" w14:textId="0C902333" w:rsidR="00BD04A4" w:rsidRDefault="00BD04A4" w:rsidP="00BD04A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D310" w14:textId="10A30198" w:rsidR="00BD04A4" w:rsidRDefault="006C2B76">
    <w:pPr>
      <w:pStyle w:val="Header"/>
    </w:pPr>
    <w:r>
      <w:rPr>
        <w:b/>
        <w:noProof/>
        <w:sz w:val="20"/>
      </w:rPr>
      <w:drawing>
        <wp:anchor distT="0" distB="0" distL="0" distR="0" simplePos="0" relativeHeight="251658240" behindDoc="1" locked="0" layoutInCell="1" allowOverlap="1" wp14:anchorId="5880E22F" wp14:editId="6372073A">
          <wp:simplePos x="0" y="0"/>
          <wp:positionH relativeFrom="margin">
            <wp:posOffset>0</wp:posOffset>
          </wp:positionH>
          <wp:positionV relativeFrom="paragraph">
            <wp:posOffset>161925</wp:posOffset>
          </wp:positionV>
          <wp:extent cx="1981200" cy="657225"/>
          <wp:effectExtent l="0" t="0" r="0" b="9525"/>
          <wp:wrapTopAndBottom/>
          <wp:docPr id="2" name="Image 2" descr="A blue and green logo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A blue and green logo&#10;&#10;AI-generated content may be incorrect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81200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CC92"/>
    <w:multiLevelType w:val="hybridMultilevel"/>
    <w:tmpl w:val="90F22FA0"/>
    <w:lvl w:ilvl="0" w:tplc="5CF22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74B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C0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80B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E86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0CB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C1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6827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36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61987"/>
    <w:multiLevelType w:val="multilevel"/>
    <w:tmpl w:val="A8DA38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B454D91"/>
    <w:multiLevelType w:val="multilevel"/>
    <w:tmpl w:val="AD38E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F0BD4"/>
    <w:multiLevelType w:val="multilevel"/>
    <w:tmpl w:val="0A9C59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13191872">
    <w:abstractNumId w:val="11"/>
  </w:num>
  <w:num w:numId="2" w16cid:durableId="2067491285">
    <w:abstractNumId w:val="9"/>
  </w:num>
  <w:num w:numId="3" w16cid:durableId="1445493722">
    <w:abstractNumId w:val="8"/>
  </w:num>
  <w:num w:numId="4" w16cid:durableId="699670607">
    <w:abstractNumId w:val="6"/>
  </w:num>
  <w:num w:numId="5" w16cid:durableId="1728989806">
    <w:abstractNumId w:val="5"/>
  </w:num>
  <w:num w:numId="6" w16cid:durableId="1526865169">
    <w:abstractNumId w:val="4"/>
  </w:num>
  <w:num w:numId="7" w16cid:durableId="2041128253">
    <w:abstractNumId w:val="7"/>
  </w:num>
  <w:num w:numId="8" w16cid:durableId="561792122">
    <w:abstractNumId w:val="3"/>
  </w:num>
  <w:num w:numId="9" w16cid:durableId="746146254">
    <w:abstractNumId w:val="2"/>
  </w:num>
  <w:num w:numId="10" w16cid:durableId="1379432767">
    <w:abstractNumId w:val="1"/>
  </w:num>
  <w:num w:numId="11" w16cid:durableId="1841892501">
    <w:abstractNumId w:val="0"/>
  </w:num>
  <w:num w:numId="12" w16cid:durableId="939488408">
    <w:abstractNumId w:val="12"/>
  </w:num>
  <w:num w:numId="13" w16cid:durableId="1474833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8A7"/>
    <w:rsid w:val="00006FE4"/>
    <w:rsid w:val="00007595"/>
    <w:rsid w:val="000102EB"/>
    <w:rsid w:val="0001426D"/>
    <w:rsid w:val="00022672"/>
    <w:rsid w:val="0003011D"/>
    <w:rsid w:val="00034616"/>
    <w:rsid w:val="00042609"/>
    <w:rsid w:val="00046AB7"/>
    <w:rsid w:val="00051748"/>
    <w:rsid w:val="0006063C"/>
    <w:rsid w:val="00061520"/>
    <w:rsid w:val="000627CC"/>
    <w:rsid w:val="00063500"/>
    <w:rsid w:val="00063BBF"/>
    <w:rsid w:val="0006689E"/>
    <w:rsid w:val="0007319D"/>
    <w:rsid w:val="000759FD"/>
    <w:rsid w:val="00091310"/>
    <w:rsid w:val="000A2CF4"/>
    <w:rsid w:val="000A2E30"/>
    <w:rsid w:val="000A4A33"/>
    <w:rsid w:val="000B2C48"/>
    <w:rsid w:val="000B5C8A"/>
    <w:rsid w:val="000C009E"/>
    <w:rsid w:val="000C44DA"/>
    <w:rsid w:val="000C738F"/>
    <w:rsid w:val="000E3517"/>
    <w:rsid w:val="000F6540"/>
    <w:rsid w:val="000F6B13"/>
    <w:rsid w:val="000F7FC6"/>
    <w:rsid w:val="00100EA0"/>
    <w:rsid w:val="00104F99"/>
    <w:rsid w:val="00106826"/>
    <w:rsid w:val="00107B52"/>
    <w:rsid w:val="00115CEB"/>
    <w:rsid w:val="00122C29"/>
    <w:rsid w:val="001235D1"/>
    <w:rsid w:val="001238DD"/>
    <w:rsid w:val="00123C08"/>
    <w:rsid w:val="0012706D"/>
    <w:rsid w:val="0013FC2C"/>
    <w:rsid w:val="00143C4F"/>
    <w:rsid w:val="001477D5"/>
    <w:rsid w:val="0015074B"/>
    <w:rsid w:val="00153627"/>
    <w:rsid w:val="0016151D"/>
    <w:rsid w:val="00170153"/>
    <w:rsid w:val="0017493E"/>
    <w:rsid w:val="001815B3"/>
    <w:rsid w:val="0018332F"/>
    <w:rsid w:val="001847C3"/>
    <w:rsid w:val="0018482B"/>
    <w:rsid w:val="001860DB"/>
    <w:rsid w:val="00186BB9"/>
    <w:rsid w:val="00186DF5"/>
    <w:rsid w:val="0019435E"/>
    <w:rsid w:val="00195BBC"/>
    <w:rsid w:val="00196C6D"/>
    <w:rsid w:val="00196C70"/>
    <w:rsid w:val="001976B1"/>
    <w:rsid w:val="001A0684"/>
    <w:rsid w:val="001A10EC"/>
    <w:rsid w:val="001A24A6"/>
    <w:rsid w:val="001A74FF"/>
    <w:rsid w:val="001A7D0C"/>
    <w:rsid w:val="001B2C79"/>
    <w:rsid w:val="001B5B52"/>
    <w:rsid w:val="001C1E2C"/>
    <w:rsid w:val="001C6FF4"/>
    <w:rsid w:val="001D05C2"/>
    <w:rsid w:val="001D36B5"/>
    <w:rsid w:val="001D3C1B"/>
    <w:rsid w:val="001D6172"/>
    <w:rsid w:val="001D7F14"/>
    <w:rsid w:val="001E21BC"/>
    <w:rsid w:val="001E2C71"/>
    <w:rsid w:val="001E4122"/>
    <w:rsid w:val="001F64CA"/>
    <w:rsid w:val="002046DB"/>
    <w:rsid w:val="00212347"/>
    <w:rsid w:val="00217973"/>
    <w:rsid w:val="00223E70"/>
    <w:rsid w:val="00233FB6"/>
    <w:rsid w:val="002438F6"/>
    <w:rsid w:val="00245949"/>
    <w:rsid w:val="002509C1"/>
    <w:rsid w:val="002512C3"/>
    <w:rsid w:val="00254198"/>
    <w:rsid w:val="00256074"/>
    <w:rsid w:val="00260080"/>
    <w:rsid w:val="002601C0"/>
    <w:rsid w:val="00276A84"/>
    <w:rsid w:val="00281201"/>
    <w:rsid w:val="00283673"/>
    <w:rsid w:val="0028794F"/>
    <w:rsid w:val="00287CFD"/>
    <w:rsid w:val="00290F8A"/>
    <w:rsid w:val="00292063"/>
    <w:rsid w:val="00293294"/>
    <w:rsid w:val="0029639D"/>
    <w:rsid w:val="00296C16"/>
    <w:rsid w:val="002A29D6"/>
    <w:rsid w:val="002A4060"/>
    <w:rsid w:val="002A5AED"/>
    <w:rsid w:val="002B56F7"/>
    <w:rsid w:val="002B7BBD"/>
    <w:rsid w:val="002C09A1"/>
    <w:rsid w:val="002C0DA0"/>
    <w:rsid w:val="002C1029"/>
    <w:rsid w:val="002C1CB2"/>
    <w:rsid w:val="002C6763"/>
    <w:rsid w:val="002C753E"/>
    <w:rsid w:val="002D14F2"/>
    <w:rsid w:val="002D5937"/>
    <w:rsid w:val="002E0CF0"/>
    <w:rsid w:val="002E78E6"/>
    <w:rsid w:val="002F0E52"/>
    <w:rsid w:val="002F4AEC"/>
    <w:rsid w:val="00300250"/>
    <w:rsid w:val="003007D6"/>
    <w:rsid w:val="00303B33"/>
    <w:rsid w:val="00306171"/>
    <w:rsid w:val="00307B32"/>
    <w:rsid w:val="003132A9"/>
    <w:rsid w:val="00316C9A"/>
    <w:rsid w:val="00317A84"/>
    <w:rsid w:val="00317B4A"/>
    <w:rsid w:val="00325BA3"/>
    <w:rsid w:val="00326F90"/>
    <w:rsid w:val="00336167"/>
    <w:rsid w:val="003466A9"/>
    <w:rsid w:val="00353422"/>
    <w:rsid w:val="003554E1"/>
    <w:rsid w:val="00357422"/>
    <w:rsid w:val="00363CA0"/>
    <w:rsid w:val="00365ED1"/>
    <w:rsid w:val="003758D8"/>
    <w:rsid w:val="003805EA"/>
    <w:rsid w:val="003814A3"/>
    <w:rsid w:val="003870FF"/>
    <w:rsid w:val="003954A8"/>
    <w:rsid w:val="00395C28"/>
    <w:rsid w:val="00396BB9"/>
    <w:rsid w:val="003A0171"/>
    <w:rsid w:val="003A515B"/>
    <w:rsid w:val="003B0B69"/>
    <w:rsid w:val="003B3699"/>
    <w:rsid w:val="003B39D2"/>
    <w:rsid w:val="003B6193"/>
    <w:rsid w:val="003C4FDA"/>
    <w:rsid w:val="003C7A7D"/>
    <w:rsid w:val="003D0E46"/>
    <w:rsid w:val="003D4282"/>
    <w:rsid w:val="003E3800"/>
    <w:rsid w:val="003E7BB3"/>
    <w:rsid w:val="003F784C"/>
    <w:rsid w:val="0040026E"/>
    <w:rsid w:val="004002D4"/>
    <w:rsid w:val="00401091"/>
    <w:rsid w:val="0040204A"/>
    <w:rsid w:val="00404788"/>
    <w:rsid w:val="004069D9"/>
    <w:rsid w:val="00410C3E"/>
    <w:rsid w:val="00413F2D"/>
    <w:rsid w:val="00414E33"/>
    <w:rsid w:val="004158C2"/>
    <w:rsid w:val="00416D5A"/>
    <w:rsid w:val="0042536C"/>
    <w:rsid w:val="00434768"/>
    <w:rsid w:val="00451709"/>
    <w:rsid w:val="00452C6B"/>
    <w:rsid w:val="00460F5A"/>
    <w:rsid w:val="00462A92"/>
    <w:rsid w:val="00463A24"/>
    <w:rsid w:val="00467AAD"/>
    <w:rsid w:val="004710B3"/>
    <w:rsid w:val="004817BF"/>
    <w:rsid w:val="00481C7F"/>
    <w:rsid w:val="004824DA"/>
    <w:rsid w:val="00484AB4"/>
    <w:rsid w:val="00490FFB"/>
    <w:rsid w:val="004A6A8F"/>
    <w:rsid w:val="004A6CAB"/>
    <w:rsid w:val="004B2310"/>
    <w:rsid w:val="004C06ED"/>
    <w:rsid w:val="004C1081"/>
    <w:rsid w:val="004C10F6"/>
    <w:rsid w:val="004C2B5D"/>
    <w:rsid w:val="004E336F"/>
    <w:rsid w:val="004E5D1E"/>
    <w:rsid w:val="004F29B9"/>
    <w:rsid w:val="004F4A40"/>
    <w:rsid w:val="00500B32"/>
    <w:rsid w:val="00500D09"/>
    <w:rsid w:val="00504572"/>
    <w:rsid w:val="00513F4E"/>
    <w:rsid w:val="0052277E"/>
    <w:rsid w:val="0052299C"/>
    <w:rsid w:val="0052729A"/>
    <w:rsid w:val="0053201B"/>
    <w:rsid w:val="005374BA"/>
    <w:rsid w:val="005403A9"/>
    <w:rsid w:val="005421F5"/>
    <w:rsid w:val="005464D9"/>
    <w:rsid w:val="005629C2"/>
    <w:rsid w:val="00566E6C"/>
    <w:rsid w:val="00573884"/>
    <w:rsid w:val="005847F5"/>
    <w:rsid w:val="00586DF7"/>
    <w:rsid w:val="00587D18"/>
    <w:rsid w:val="00590C8F"/>
    <w:rsid w:val="00590ECF"/>
    <w:rsid w:val="005A106F"/>
    <w:rsid w:val="005A41AC"/>
    <w:rsid w:val="005A49E7"/>
    <w:rsid w:val="005A57D1"/>
    <w:rsid w:val="005A79F8"/>
    <w:rsid w:val="005D2308"/>
    <w:rsid w:val="005E6D1F"/>
    <w:rsid w:val="005E78DD"/>
    <w:rsid w:val="005EE6A8"/>
    <w:rsid w:val="005F0700"/>
    <w:rsid w:val="005F125C"/>
    <w:rsid w:val="005F218B"/>
    <w:rsid w:val="005F5ED8"/>
    <w:rsid w:val="006000C3"/>
    <w:rsid w:val="00600450"/>
    <w:rsid w:val="00604914"/>
    <w:rsid w:val="00616FA6"/>
    <w:rsid w:val="00617F45"/>
    <w:rsid w:val="00620BD6"/>
    <w:rsid w:val="00625573"/>
    <w:rsid w:val="00626572"/>
    <w:rsid w:val="006330E2"/>
    <w:rsid w:val="006331D7"/>
    <w:rsid w:val="00635736"/>
    <w:rsid w:val="0063584D"/>
    <w:rsid w:val="00637975"/>
    <w:rsid w:val="00653ADD"/>
    <w:rsid w:val="00655261"/>
    <w:rsid w:val="00662E0C"/>
    <w:rsid w:val="006647DB"/>
    <w:rsid w:val="0066492A"/>
    <w:rsid w:val="00665A48"/>
    <w:rsid w:val="00671DAC"/>
    <w:rsid w:val="00676AB8"/>
    <w:rsid w:val="00677035"/>
    <w:rsid w:val="00677D7A"/>
    <w:rsid w:val="006873B8"/>
    <w:rsid w:val="006910FF"/>
    <w:rsid w:val="006954DB"/>
    <w:rsid w:val="006A79DB"/>
    <w:rsid w:val="006B2FD5"/>
    <w:rsid w:val="006B3D88"/>
    <w:rsid w:val="006C2B76"/>
    <w:rsid w:val="006C73DF"/>
    <w:rsid w:val="006D3C3D"/>
    <w:rsid w:val="006D656D"/>
    <w:rsid w:val="006D6721"/>
    <w:rsid w:val="006E0A0F"/>
    <w:rsid w:val="006E1026"/>
    <w:rsid w:val="006E1139"/>
    <w:rsid w:val="006E2EC1"/>
    <w:rsid w:val="006E5017"/>
    <w:rsid w:val="006E502E"/>
    <w:rsid w:val="006E50EF"/>
    <w:rsid w:val="006F7B68"/>
    <w:rsid w:val="007052D8"/>
    <w:rsid w:val="007179EF"/>
    <w:rsid w:val="00722285"/>
    <w:rsid w:val="00733D3E"/>
    <w:rsid w:val="00733F2D"/>
    <w:rsid w:val="007343A1"/>
    <w:rsid w:val="007345A0"/>
    <w:rsid w:val="00734B31"/>
    <w:rsid w:val="00744389"/>
    <w:rsid w:val="00751E94"/>
    <w:rsid w:val="00754C7C"/>
    <w:rsid w:val="007561DA"/>
    <w:rsid w:val="00756513"/>
    <w:rsid w:val="00763BC5"/>
    <w:rsid w:val="00771FA1"/>
    <w:rsid w:val="007733C7"/>
    <w:rsid w:val="00773C86"/>
    <w:rsid w:val="007744B4"/>
    <w:rsid w:val="007756F6"/>
    <w:rsid w:val="007802C3"/>
    <w:rsid w:val="00781383"/>
    <w:rsid w:val="007831AB"/>
    <w:rsid w:val="007836C9"/>
    <w:rsid w:val="0078585B"/>
    <w:rsid w:val="00786856"/>
    <w:rsid w:val="00793878"/>
    <w:rsid w:val="00793A54"/>
    <w:rsid w:val="007A0D66"/>
    <w:rsid w:val="007B0EB4"/>
    <w:rsid w:val="007B1D2E"/>
    <w:rsid w:val="007B232C"/>
    <w:rsid w:val="007C7326"/>
    <w:rsid w:val="007D6130"/>
    <w:rsid w:val="007F019C"/>
    <w:rsid w:val="007F1680"/>
    <w:rsid w:val="007F36F9"/>
    <w:rsid w:val="007F6652"/>
    <w:rsid w:val="007F77DF"/>
    <w:rsid w:val="008050D4"/>
    <w:rsid w:val="00814FB9"/>
    <w:rsid w:val="008171CD"/>
    <w:rsid w:val="0081C01F"/>
    <w:rsid w:val="0082188A"/>
    <w:rsid w:val="008240A6"/>
    <w:rsid w:val="00836F6A"/>
    <w:rsid w:val="00840885"/>
    <w:rsid w:val="00841561"/>
    <w:rsid w:val="00841AA3"/>
    <w:rsid w:val="00844D21"/>
    <w:rsid w:val="008576C9"/>
    <w:rsid w:val="00864B97"/>
    <w:rsid w:val="00864DC8"/>
    <w:rsid w:val="00865FBC"/>
    <w:rsid w:val="00874F37"/>
    <w:rsid w:val="00875E49"/>
    <w:rsid w:val="00876643"/>
    <w:rsid w:val="008857C1"/>
    <w:rsid w:val="0088584A"/>
    <w:rsid w:val="0089188B"/>
    <w:rsid w:val="0089267D"/>
    <w:rsid w:val="00897C53"/>
    <w:rsid w:val="008A2D94"/>
    <w:rsid w:val="008C49F8"/>
    <w:rsid w:val="008C6E20"/>
    <w:rsid w:val="008C77E0"/>
    <w:rsid w:val="008D172B"/>
    <w:rsid w:val="008D203C"/>
    <w:rsid w:val="008D366D"/>
    <w:rsid w:val="008D605F"/>
    <w:rsid w:val="008E32C1"/>
    <w:rsid w:val="008E6F6B"/>
    <w:rsid w:val="008E7828"/>
    <w:rsid w:val="008F344C"/>
    <w:rsid w:val="008F6766"/>
    <w:rsid w:val="00900D66"/>
    <w:rsid w:val="00901200"/>
    <w:rsid w:val="009066F7"/>
    <w:rsid w:val="0091008D"/>
    <w:rsid w:val="009163D4"/>
    <w:rsid w:val="00923C47"/>
    <w:rsid w:val="009253B5"/>
    <w:rsid w:val="00925781"/>
    <w:rsid w:val="00930C85"/>
    <w:rsid w:val="00936340"/>
    <w:rsid w:val="00936E31"/>
    <w:rsid w:val="0094350D"/>
    <w:rsid w:val="0094688D"/>
    <w:rsid w:val="009530D7"/>
    <w:rsid w:val="00957F02"/>
    <w:rsid w:val="009642F0"/>
    <w:rsid w:val="00971BF2"/>
    <w:rsid w:val="009739E1"/>
    <w:rsid w:val="00977B25"/>
    <w:rsid w:val="00981002"/>
    <w:rsid w:val="009858A1"/>
    <w:rsid w:val="0099072C"/>
    <w:rsid w:val="0099788C"/>
    <w:rsid w:val="009A217B"/>
    <w:rsid w:val="009A6977"/>
    <w:rsid w:val="009A7A54"/>
    <w:rsid w:val="009B1282"/>
    <w:rsid w:val="009B4CC5"/>
    <w:rsid w:val="009B7A59"/>
    <w:rsid w:val="009C0F59"/>
    <w:rsid w:val="009C400A"/>
    <w:rsid w:val="009C58E2"/>
    <w:rsid w:val="009D3674"/>
    <w:rsid w:val="009D7B2D"/>
    <w:rsid w:val="009E2C0C"/>
    <w:rsid w:val="009E491A"/>
    <w:rsid w:val="009F048B"/>
    <w:rsid w:val="009F1B92"/>
    <w:rsid w:val="00A011DD"/>
    <w:rsid w:val="00A07901"/>
    <w:rsid w:val="00A20DBC"/>
    <w:rsid w:val="00A21B7C"/>
    <w:rsid w:val="00A21FA9"/>
    <w:rsid w:val="00A2428B"/>
    <w:rsid w:val="00A272F0"/>
    <w:rsid w:val="00A30C0C"/>
    <w:rsid w:val="00A313F8"/>
    <w:rsid w:val="00A37ACF"/>
    <w:rsid w:val="00A37FF7"/>
    <w:rsid w:val="00A421B0"/>
    <w:rsid w:val="00A467B0"/>
    <w:rsid w:val="00A5203A"/>
    <w:rsid w:val="00A533CF"/>
    <w:rsid w:val="00A55A81"/>
    <w:rsid w:val="00A577D1"/>
    <w:rsid w:val="00A611EC"/>
    <w:rsid w:val="00A63354"/>
    <w:rsid w:val="00A72B30"/>
    <w:rsid w:val="00A7678B"/>
    <w:rsid w:val="00A770FF"/>
    <w:rsid w:val="00A830A4"/>
    <w:rsid w:val="00A90CFB"/>
    <w:rsid w:val="00A916BF"/>
    <w:rsid w:val="00A945C9"/>
    <w:rsid w:val="00A97772"/>
    <w:rsid w:val="00AA0356"/>
    <w:rsid w:val="00AA047E"/>
    <w:rsid w:val="00AA10C9"/>
    <w:rsid w:val="00AA1D8D"/>
    <w:rsid w:val="00AA2742"/>
    <w:rsid w:val="00AA4319"/>
    <w:rsid w:val="00AA44EF"/>
    <w:rsid w:val="00AA50D3"/>
    <w:rsid w:val="00AB1C41"/>
    <w:rsid w:val="00AB6F7E"/>
    <w:rsid w:val="00AC0E06"/>
    <w:rsid w:val="00AC66D1"/>
    <w:rsid w:val="00AD2833"/>
    <w:rsid w:val="00AD29EB"/>
    <w:rsid w:val="00AD715E"/>
    <w:rsid w:val="00AE30CE"/>
    <w:rsid w:val="00AF64BF"/>
    <w:rsid w:val="00B0104A"/>
    <w:rsid w:val="00B13C50"/>
    <w:rsid w:val="00B17C2D"/>
    <w:rsid w:val="00B20E9B"/>
    <w:rsid w:val="00B22DFD"/>
    <w:rsid w:val="00B2460B"/>
    <w:rsid w:val="00B257A7"/>
    <w:rsid w:val="00B2640D"/>
    <w:rsid w:val="00B32AB5"/>
    <w:rsid w:val="00B343C3"/>
    <w:rsid w:val="00B37791"/>
    <w:rsid w:val="00B45370"/>
    <w:rsid w:val="00B476D9"/>
    <w:rsid w:val="00B47730"/>
    <w:rsid w:val="00B47F4A"/>
    <w:rsid w:val="00B51D8B"/>
    <w:rsid w:val="00B5269B"/>
    <w:rsid w:val="00B52C6B"/>
    <w:rsid w:val="00B56A4B"/>
    <w:rsid w:val="00B60040"/>
    <w:rsid w:val="00B60576"/>
    <w:rsid w:val="00B62EEC"/>
    <w:rsid w:val="00B63497"/>
    <w:rsid w:val="00B71224"/>
    <w:rsid w:val="00B72883"/>
    <w:rsid w:val="00B804CE"/>
    <w:rsid w:val="00B8444C"/>
    <w:rsid w:val="00B91D24"/>
    <w:rsid w:val="00B926E2"/>
    <w:rsid w:val="00B932D8"/>
    <w:rsid w:val="00B97A69"/>
    <w:rsid w:val="00BA0E2A"/>
    <w:rsid w:val="00BA4683"/>
    <w:rsid w:val="00BB03F8"/>
    <w:rsid w:val="00BB7AC3"/>
    <w:rsid w:val="00BC5838"/>
    <w:rsid w:val="00BC7A85"/>
    <w:rsid w:val="00BD04A4"/>
    <w:rsid w:val="00BD0B85"/>
    <w:rsid w:val="00BD6EF6"/>
    <w:rsid w:val="00BE1A66"/>
    <w:rsid w:val="00BE2653"/>
    <w:rsid w:val="00BE5F6F"/>
    <w:rsid w:val="00BE7381"/>
    <w:rsid w:val="00BE756B"/>
    <w:rsid w:val="00BF3F01"/>
    <w:rsid w:val="00C00EE7"/>
    <w:rsid w:val="00C0349C"/>
    <w:rsid w:val="00C049AA"/>
    <w:rsid w:val="00C04C8E"/>
    <w:rsid w:val="00C05A56"/>
    <w:rsid w:val="00C060E5"/>
    <w:rsid w:val="00C06832"/>
    <w:rsid w:val="00C07ECA"/>
    <w:rsid w:val="00C108B8"/>
    <w:rsid w:val="00C12CB1"/>
    <w:rsid w:val="00C21E61"/>
    <w:rsid w:val="00C223F3"/>
    <w:rsid w:val="00C30512"/>
    <w:rsid w:val="00C30A09"/>
    <w:rsid w:val="00C30B82"/>
    <w:rsid w:val="00C421C9"/>
    <w:rsid w:val="00C4333A"/>
    <w:rsid w:val="00C45302"/>
    <w:rsid w:val="00C45708"/>
    <w:rsid w:val="00C45CCF"/>
    <w:rsid w:val="00C47CFF"/>
    <w:rsid w:val="00C51E52"/>
    <w:rsid w:val="00C63432"/>
    <w:rsid w:val="00C6686E"/>
    <w:rsid w:val="00C72D41"/>
    <w:rsid w:val="00C77B4F"/>
    <w:rsid w:val="00C81469"/>
    <w:rsid w:val="00C83EFA"/>
    <w:rsid w:val="00C8578F"/>
    <w:rsid w:val="00C86C76"/>
    <w:rsid w:val="00C924BA"/>
    <w:rsid w:val="00C928B2"/>
    <w:rsid w:val="00C92B95"/>
    <w:rsid w:val="00C94EF4"/>
    <w:rsid w:val="00C95E64"/>
    <w:rsid w:val="00C96E52"/>
    <w:rsid w:val="00CA323A"/>
    <w:rsid w:val="00CB0664"/>
    <w:rsid w:val="00CB2B80"/>
    <w:rsid w:val="00CB308A"/>
    <w:rsid w:val="00CD0EEC"/>
    <w:rsid w:val="00CD308B"/>
    <w:rsid w:val="00CD6A5E"/>
    <w:rsid w:val="00CD6EA6"/>
    <w:rsid w:val="00CD730D"/>
    <w:rsid w:val="00CE203C"/>
    <w:rsid w:val="00CE3CED"/>
    <w:rsid w:val="00CE48D5"/>
    <w:rsid w:val="00CE4CC7"/>
    <w:rsid w:val="00CF0174"/>
    <w:rsid w:val="00CF110B"/>
    <w:rsid w:val="00D044E1"/>
    <w:rsid w:val="00D06054"/>
    <w:rsid w:val="00D160B0"/>
    <w:rsid w:val="00D202D1"/>
    <w:rsid w:val="00D236BE"/>
    <w:rsid w:val="00D34327"/>
    <w:rsid w:val="00D35338"/>
    <w:rsid w:val="00D40A15"/>
    <w:rsid w:val="00D5281C"/>
    <w:rsid w:val="00D61969"/>
    <w:rsid w:val="00D6706B"/>
    <w:rsid w:val="00D67B66"/>
    <w:rsid w:val="00D75CB0"/>
    <w:rsid w:val="00D803E7"/>
    <w:rsid w:val="00D83F0B"/>
    <w:rsid w:val="00D873CE"/>
    <w:rsid w:val="00D97700"/>
    <w:rsid w:val="00D979A1"/>
    <w:rsid w:val="00DA407D"/>
    <w:rsid w:val="00DA41A6"/>
    <w:rsid w:val="00DB2063"/>
    <w:rsid w:val="00DB4391"/>
    <w:rsid w:val="00DB4E5D"/>
    <w:rsid w:val="00DB6BDA"/>
    <w:rsid w:val="00DC66D3"/>
    <w:rsid w:val="00DC763F"/>
    <w:rsid w:val="00DD1558"/>
    <w:rsid w:val="00DD369E"/>
    <w:rsid w:val="00DD437A"/>
    <w:rsid w:val="00DE0D2C"/>
    <w:rsid w:val="00DE21DF"/>
    <w:rsid w:val="00DE2AD9"/>
    <w:rsid w:val="00DE2AEE"/>
    <w:rsid w:val="00DE34FC"/>
    <w:rsid w:val="00DE3F41"/>
    <w:rsid w:val="00DE50C7"/>
    <w:rsid w:val="00DE6A04"/>
    <w:rsid w:val="00DE7FF7"/>
    <w:rsid w:val="00DF1DF8"/>
    <w:rsid w:val="00DF35BF"/>
    <w:rsid w:val="00E10BA2"/>
    <w:rsid w:val="00E122E2"/>
    <w:rsid w:val="00E13FD1"/>
    <w:rsid w:val="00E15CBE"/>
    <w:rsid w:val="00E172D3"/>
    <w:rsid w:val="00E206C3"/>
    <w:rsid w:val="00E231DA"/>
    <w:rsid w:val="00E25EAA"/>
    <w:rsid w:val="00E3019E"/>
    <w:rsid w:val="00E43B64"/>
    <w:rsid w:val="00E47D5A"/>
    <w:rsid w:val="00E53738"/>
    <w:rsid w:val="00E61C5A"/>
    <w:rsid w:val="00E63867"/>
    <w:rsid w:val="00E65F39"/>
    <w:rsid w:val="00E72EF7"/>
    <w:rsid w:val="00E75C72"/>
    <w:rsid w:val="00E8473F"/>
    <w:rsid w:val="00E84ACE"/>
    <w:rsid w:val="00E90972"/>
    <w:rsid w:val="00E93E3A"/>
    <w:rsid w:val="00E95799"/>
    <w:rsid w:val="00E96BF5"/>
    <w:rsid w:val="00E97337"/>
    <w:rsid w:val="00E97456"/>
    <w:rsid w:val="00EA170E"/>
    <w:rsid w:val="00EA7967"/>
    <w:rsid w:val="00EB25F3"/>
    <w:rsid w:val="00EC1CE6"/>
    <w:rsid w:val="00EC386B"/>
    <w:rsid w:val="00EC6FE8"/>
    <w:rsid w:val="00ED0091"/>
    <w:rsid w:val="00ED104B"/>
    <w:rsid w:val="00ED1955"/>
    <w:rsid w:val="00ED4440"/>
    <w:rsid w:val="00ED60A1"/>
    <w:rsid w:val="00EE66F6"/>
    <w:rsid w:val="00EF5F9D"/>
    <w:rsid w:val="00F024F9"/>
    <w:rsid w:val="00F049AC"/>
    <w:rsid w:val="00F12955"/>
    <w:rsid w:val="00F14BCC"/>
    <w:rsid w:val="00F21BD1"/>
    <w:rsid w:val="00F2350D"/>
    <w:rsid w:val="00F25CD4"/>
    <w:rsid w:val="00F3754D"/>
    <w:rsid w:val="00F378A4"/>
    <w:rsid w:val="00F37D4D"/>
    <w:rsid w:val="00F40625"/>
    <w:rsid w:val="00F45E2A"/>
    <w:rsid w:val="00F47732"/>
    <w:rsid w:val="00F5315F"/>
    <w:rsid w:val="00F55807"/>
    <w:rsid w:val="00F57A7A"/>
    <w:rsid w:val="00F63685"/>
    <w:rsid w:val="00F63D5A"/>
    <w:rsid w:val="00F63EEE"/>
    <w:rsid w:val="00F778A4"/>
    <w:rsid w:val="00F87265"/>
    <w:rsid w:val="00FA00EC"/>
    <w:rsid w:val="00FA1239"/>
    <w:rsid w:val="00FA1BAF"/>
    <w:rsid w:val="00FB68F8"/>
    <w:rsid w:val="00FC535B"/>
    <w:rsid w:val="00FC693F"/>
    <w:rsid w:val="00FD0ED3"/>
    <w:rsid w:val="00FD24DF"/>
    <w:rsid w:val="00FE039C"/>
    <w:rsid w:val="00FE1AAD"/>
    <w:rsid w:val="00FE44E9"/>
    <w:rsid w:val="00FE497A"/>
    <w:rsid w:val="00FF15D0"/>
    <w:rsid w:val="00FF3A54"/>
    <w:rsid w:val="0121593C"/>
    <w:rsid w:val="012C960F"/>
    <w:rsid w:val="017BBB0D"/>
    <w:rsid w:val="0181732A"/>
    <w:rsid w:val="01867F5C"/>
    <w:rsid w:val="01B8AD5B"/>
    <w:rsid w:val="021249C5"/>
    <w:rsid w:val="02128185"/>
    <w:rsid w:val="02CE09A9"/>
    <w:rsid w:val="02F8D900"/>
    <w:rsid w:val="038DB4A7"/>
    <w:rsid w:val="038EB57C"/>
    <w:rsid w:val="03B24165"/>
    <w:rsid w:val="03DD9EC0"/>
    <w:rsid w:val="040F3BB3"/>
    <w:rsid w:val="0436D06E"/>
    <w:rsid w:val="04977874"/>
    <w:rsid w:val="04CA6CD3"/>
    <w:rsid w:val="059BB376"/>
    <w:rsid w:val="059C6BEC"/>
    <w:rsid w:val="05B7C05E"/>
    <w:rsid w:val="05B9F68E"/>
    <w:rsid w:val="05C7F8E4"/>
    <w:rsid w:val="05CB5909"/>
    <w:rsid w:val="0602A0E4"/>
    <w:rsid w:val="0655CEDB"/>
    <w:rsid w:val="06D8E3C9"/>
    <w:rsid w:val="06EF52C0"/>
    <w:rsid w:val="0770F2AE"/>
    <w:rsid w:val="07EC55E5"/>
    <w:rsid w:val="08257DA2"/>
    <w:rsid w:val="08862356"/>
    <w:rsid w:val="08CE3D8B"/>
    <w:rsid w:val="08D33D16"/>
    <w:rsid w:val="08E0B4E4"/>
    <w:rsid w:val="08EED541"/>
    <w:rsid w:val="091F3B26"/>
    <w:rsid w:val="093696E9"/>
    <w:rsid w:val="099B958F"/>
    <w:rsid w:val="09A6A6DC"/>
    <w:rsid w:val="09B327CC"/>
    <w:rsid w:val="09B5F17C"/>
    <w:rsid w:val="0A64F1F9"/>
    <w:rsid w:val="0A656D65"/>
    <w:rsid w:val="0A678C70"/>
    <w:rsid w:val="0A7F8CE8"/>
    <w:rsid w:val="0AA2AE94"/>
    <w:rsid w:val="0B54EB35"/>
    <w:rsid w:val="0B9AE6D3"/>
    <w:rsid w:val="0BC2CB73"/>
    <w:rsid w:val="0C0B9552"/>
    <w:rsid w:val="0C3A9151"/>
    <w:rsid w:val="0C6AD5F5"/>
    <w:rsid w:val="0CFC68D6"/>
    <w:rsid w:val="0D1DD67C"/>
    <w:rsid w:val="0E1FF4D5"/>
    <w:rsid w:val="0E6A0FF1"/>
    <w:rsid w:val="0EC0B7AF"/>
    <w:rsid w:val="0EEC0653"/>
    <w:rsid w:val="0F13DD8F"/>
    <w:rsid w:val="0F3D80B6"/>
    <w:rsid w:val="0FC861CD"/>
    <w:rsid w:val="0FC96076"/>
    <w:rsid w:val="0FD2F568"/>
    <w:rsid w:val="0FD7C036"/>
    <w:rsid w:val="0FE0AA27"/>
    <w:rsid w:val="10095716"/>
    <w:rsid w:val="10466F01"/>
    <w:rsid w:val="105396F0"/>
    <w:rsid w:val="1089F4FD"/>
    <w:rsid w:val="109B7B8A"/>
    <w:rsid w:val="10A8FC79"/>
    <w:rsid w:val="10D9DD1A"/>
    <w:rsid w:val="1112BE70"/>
    <w:rsid w:val="111C8E93"/>
    <w:rsid w:val="113FCE25"/>
    <w:rsid w:val="118B8800"/>
    <w:rsid w:val="1194104E"/>
    <w:rsid w:val="12936EA2"/>
    <w:rsid w:val="12DCB270"/>
    <w:rsid w:val="130121D1"/>
    <w:rsid w:val="13052EAE"/>
    <w:rsid w:val="130B49E7"/>
    <w:rsid w:val="131F7220"/>
    <w:rsid w:val="135F7A6E"/>
    <w:rsid w:val="13A3CAF2"/>
    <w:rsid w:val="13DE6E03"/>
    <w:rsid w:val="13DF4FF4"/>
    <w:rsid w:val="1429BE67"/>
    <w:rsid w:val="14799A45"/>
    <w:rsid w:val="148860C3"/>
    <w:rsid w:val="14AA522C"/>
    <w:rsid w:val="15080078"/>
    <w:rsid w:val="1568CA2A"/>
    <w:rsid w:val="15768E3F"/>
    <w:rsid w:val="1614BCFA"/>
    <w:rsid w:val="1620E085"/>
    <w:rsid w:val="1693749F"/>
    <w:rsid w:val="1702FD01"/>
    <w:rsid w:val="171C3DE2"/>
    <w:rsid w:val="1754FADE"/>
    <w:rsid w:val="17BC6C4B"/>
    <w:rsid w:val="17D9BA16"/>
    <w:rsid w:val="1816518D"/>
    <w:rsid w:val="18FB2913"/>
    <w:rsid w:val="18FE69F9"/>
    <w:rsid w:val="19E22822"/>
    <w:rsid w:val="19E5A0B0"/>
    <w:rsid w:val="1A319C4E"/>
    <w:rsid w:val="1A44CE60"/>
    <w:rsid w:val="1A46845C"/>
    <w:rsid w:val="1ABD5E5D"/>
    <w:rsid w:val="1B514D98"/>
    <w:rsid w:val="1B53613C"/>
    <w:rsid w:val="1B721FD4"/>
    <w:rsid w:val="1BF58A19"/>
    <w:rsid w:val="1C06DD99"/>
    <w:rsid w:val="1C110C0F"/>
    <w:rsid w:val="1C2EE69A"/>
    <w:rsid w:val="1D1015B8"/>
    <w:rsid w:val="1D169BC3"/>
    <w:rsid w:val="1D39BE3C"/>
    <w:rsid w:val="1D60136F"/>
    <w:rsid w:val="1D636891"/>
    <w:rsid w:val="1D6F8533"/>
    <w:rsid w:val="1D90AAF0"/>
    <w:rsid w:val="1DD79E38"/>
    <w:rsid w:val="1DDC0E73"/>
    <w:rsid w:val="1E10246B"/>
    <w:rsid w:val="1E7ADF8C"/>
    <w:rsid w:val="1EB2D165"/>
    <w:rsid w:val="1EDFC21A"/>
    <w:rsid w:val="1EF33E35"/>
    <w:rsid w:val="1F189093"/>
    <w:rsid w:val="1FE34814"/>
    <w:rsid w:val="20323700"/>
    <w:rsid w:val="20439F39"/>
    <w:rsid w:val="2050BAED"/>
    <w:rsid w:val="20A003BC"/>
    <w:rsid w:val="20DF4E9C"/>
    <w:rsid w:val="2107AE86"/>
    <w:rsid w:val="211943C8"/>
    <w:rsid w:val="2157B167"/>
    <w:rsid w:val="215DC9C0"/>
    <w:rsid w:val="217BCAC0"/>
    <w:rsid w:val="21852542"/>
    <w:rsid w:val="21B6F2D8"/>
    <w:rsid w:val="21F97DC6"/>
    <w:rsid w:val="22308EAD"/>
    <w:rsid w:val="224C74D7"/>
    <w:rsid w:val="228300EC"/>
    <w:rsid w:val="22C193E7"/>
    <w:rsid w:val="23157CF6"/>
    <w:rsid w:val="2366E00D"/>
    <w:rsid w:val="23A5A10E"/>
    <w:rsid w:val="23D80C9D"/>
    <w:rsid w:val="240425AE"/>
    <w:rsid w:val="24517D44"/>
    <w:rsid w:val="2460BD87"/>
    <w:rsid w:val="24851512"/>
    <w:rsid w:val="248E0034"/>
    <w:rsid w:val="24F05398"/>
    <w:rsid w:val="24F944FC"/>
    <w:rsid w:val="24FB4293"/>
    <w:rsid w:val="25113FCC"/>
    <w:rsid w:val="254D366C"/>
    <w:rsid w:val="25E3C691"/>
    <w:rsid w:val="26118A5E"/>
    <w:rsid w:val="2654EA1F"/>
    <w:rsid w:val="26D3F578"/>
    <w:rsid w:val="27441529"/>
    <w:rsid w:val="27D2F89C"/>
    <w:rsid w:val="27D5F760"/>
    <w:rsid w:val="283E12A0"/>
    <w:rsid w:val="2865774E"/>
    <w:rsid w:val="28813629"/>
    <w:rsid w:val="289E4BD3"/>
    <w:rsid w:val="28CA3E7A"/>
    <w:rsid w:val="28E91475"/>
    <w:rsid w:val="2976B3B4"/>
    <w:rsid w:val="2A186D89"/>
    <w:rsid w:val="2A4F30D0"/>
    <w:rsid w:val="2A6E326C"/>
    <w:rsid w:val="2B8353E6"/>
    <w:rsid w:val="2C041B1B"/>
    <w:rsid w:val="2C1CE976"/>
    <w:rsid w:val="2C853D19"/>
    <w:rsid w:val="2C99F334"/>
    <w:rsid w:val="2CB31E4D"/>
    <w:rsid w:val="2CDEEB05"/>
    <w:rsid w:val="2CE1F36E"/>
    <w:rsid w:val="2CE3F351"/>
    <w:rsid w:val="2CE568C6"/>
    <w:rsid w:val="2CFADADA"/>
    <w:rsid w:val="2D17C387"/>
    <w:rsid w:val="2D19703B"/>
    <w:rsid w:val="2D52F889"/>
    <w:rsid w:val="2D948455"/>
    <w:rsid w:val="2DB99DA7"/>
    <w:rsid w:val="2DD6C2A2"/>
    <w:rsid w:val="2DEA9861"/>
    <w:rsid w:val="2E0E50EB"/>
    <w:rsid w:val="2E569E9C"/>
    <w:rsid w:val="2E58452B"/>
    <w:rsid w:val="2E8C56DA"/>
    <w:rsid w:val="2ED7F573"/>
    <w:rsid w:val="2EDFDE3C"/>
    <w:rsid w:val="2EF696C7"/>
    <w:rsid w:val="2F171914"/>
    <w:rsid w:val="2F52D8D1"/>
    <w:rsid w:val="2F7B4DAD"/>
    <w:rsid w:val="2FEC7F13"/>
    <w:rsid w:val="30124455"/>
    <w:rsid w:val="30D4A411"/>
    <w:rsid w:val="30E8DC76"/>
    <w:rsid w:val="3121D3EC"/>
    <w:rsid w:val="31283F3C"/>
    <w:rsid w:val="314BD4FE"/>
    <w:rsid w:val="3152800D"/>
    <w:rsid w:val="3165AAEA"/>
    <w:rsid w:val="31A76F13"/>
    <w:rsid w:val="31C15FE9"/>
    <w:rsid w:val="31D239E8"/>
    <w:rsid w:val="31FF74AF"/>
    <w:rsid w:val="320F562C"/>
    <w:rsid w:val="3264B57D"/>
    <w:rsid w:val="3276A2A9"/>
    <w:rsid w:val="337585EE"/>
    <w:rsid w:val="33FCCA4B"/>
    <w:rsid w:val="342AAC1C"/>
    <w:rsid w:val="343D8EA2"/>
    <w:rsid w:val="3467934B"/>
    <w:rsid w:val="346C43AC"/>
    <w:rsid w:val="34C46BBE"/>
    <w:rsid w:val="35012A2B"/>
    <w:rsid w:val="350BF840"/>
    <w:rsid w:val="35303114"/>
    <w:rsid w:val="363E6A3B"/>
    <w:rsid w:val="364F9BCF"/>
    <w:rsid w:val="3677C6FB"/>
    <w:rsid w:val="36852BF8"/>
    <w:rsid w:val="36987CEB"/>
    <w:rsid w:val="37170CDC"/>
    <w:rsid w:val="3721E945"/>
    <w:rsid w:val="375954DE"/>
    <w:rsid w:val="37654A67"/>
    <w:rsid w:val="37AE37D0"/>
    <w:rsid w:val="37B64957"/>
    <w:rsid w:val="38525B30"/>
    <w:rsid w:val="388AC643"/>
    <w:rsid w:val="389E3784"/>
    <w:rsid w:val="38E891F1"/>
    <w:rsid w:val="38F3FFE5"/>
    <w:rsid w:val="3934C2AC"/>
    <w:rsid w:val="39A8D0CF"/>
    <w:rsid w:val="39AFE3B9"/>
    <w:rsid w:val="3A4B1876"/>
    <w:rsid w:val="3A5095E3"/>
    <w:rsid w:val="3AB60ECE"/>
    <w:rsid w:val="3ACA6C01"/>
    <w:rsid w:val="3ADA272C"/>
    <w:rsid w:val="3B33EA93"/>
    <w:rsid w:val="3C232B43"/>
    <w:rsid w:val="3C517003"/>
    <w:rsid w:val="3C89978D"/>
    <w:rsid w:val="3C8A3CF2"/>
    <w:rsid w:val="3CF2B2E7"/>
    <w:rsid w:val="3D176564"/>
    <w:rsid w:val="3D1B6087"/>
    <w:rsid w:val="3D5347F6"/>
    <w:rsid w:val="3D65475D"/>
    <w:rsid w:val="3DCE02FF"/>
    <w:rsid w:val="3DF9A760"/>
    <w:rsid w:val="3E26EF19"/>
    <w:rsid w:val="3EB2D9E8"/>
    <w:rsid w:val="3EB7793A"/>
    <w:rsid w:val="3EE1AF91"/>
    <w:rsid w:val="3F14B026"/>
    <w:rsid w:val="3F773EA8"/>
    <w:rsid w:val="3F9C5C44"/>
    <w:rsid w:val="3FE3A80F"/>
    <w:rsid w:val="4004F37B"/>
    <w:rsid w:val="40CCD3B7"/>
    <w:rsid w:val="40EA3A54"/>
    <w:rsid w:val="413BCF44"/>
    <w:rsid w:val="41650443"/>
    <w:rsid w:val="41C69D28"/>
    <w:rsid w:val="42684D91"/>
    <w:rsid w:val="43D5A27F"/>
    <w:rsid w:val="43D9BCC3"/>
    <w:rsid w:val="452F240F"/>
    <w:rsid w:val="455867E3"/>
    <w:rsid w:val="45621520"/>
    <w:rsid w:val="464290BD"/>
    <w:rsid w:val="468ED8EB"/>
    <w:rsid w:val="4696E06D"/>
    <w:rsid w:val="46B62376"/>
    <w:rsid w:val="46F70D32"/>
    <w:rsid w:val="4708487A"/>
    <w:rsid w:val="470F1A85"/>
    <w:rsid w:val="4721B752"/>
    <w:rsid w:val="472F1CFF"/>
    <w:rsid w:val="4762CFE9"/>
    <w:rsid w:val="4789138A"/>
    <w:rsid w:val="48006CF8"/>
    <w:rsid w:val="48111C48"/>
    <w:rsid w:val="4951A1BB"/>
    <w:rsid w:val="49A5DED7"/>
    <w:rsid w:val="4A471344"/>
    <w:rsid w:val="4B004EE2"/>
    <w:rsid w:val="4B564B38"/>
    <w:rsid w:val="4B8A6D4E"/>
    <w:rsid w:val="4B95991F"/>
    <w:rsid w:val="4BB5A5A6"/>
    <w:rsid w:val="4BD2BFA3"/>
    <w:rsid w:val="4BD75EA9"/>
    <w:rsid w:val="4C071B97"/>
    <w:rsid w:val="4C1C929A"/>
    <w:rsid w:val="4C67EA09"/>
    <w:rsid w:val="4CD80E2E"/>
    <w:rsid w:val="4D1A5C9B"/>
    <w:rsid w:val="4D22558B"/>
    <w:rsid w:val="4D5071A4"/>
    <w:rsid w:val="4DDDC1DC"/>
    <w:rsid w:val="4E54E1BD"/>
    <w:rsid w:val="4E5CA095"/>
    <w:rsid w:val="4EE298A1"/>
    <w:rsid w:val="4F2D787E"/>
    <w:rsid w:val="4F932B6C"/>
    <w:rsid w:val="4FABC61C"/>
    <w:rsid w:val="50227377"/>
    <w:rsid w:val="50408326"/>
    <w:rsid w:val="50B07A95"/>
    <w:rsid w:val="51C535E2"/>
    <w:rsid w:val="51F6742D"/>
    <w:rsid w:val="520D34DB"/>
    <w:rsid w:val="5276D041"/>
    <w:rsid w:val="52BB43AB"/>
    <w:rsid w:val="53FC85F7"/>
    <w:rsid w:val="5444E4F2"/>
    <w:rsid w:val="552919F1"/>
    <w:rsid w:val="5553DFDD"/>
    <w:rsid w:val="55A903C2"/>
    <w:rsid w:val="55DDB575"/>
    <w:rsid w:val="5618DF0C"/>
    <w:rsid w:val="568AE88B"/>
    <w:rsid w:val="56D98256"/>
    <w:rsid w:val="570668F7"/>
    <w:rsid w:val="579F65ED"/>
    <w:rsid w:val="57BBB39B"/>
    <w:rsid w:val="58A534B9"/>
    <w:rsid w:val="58B2F651"/>
    <w:rsid w:val="58C1166A"/>
    <w:rsid w:val="58E0B752"/>
    <w:rsid w:val="590F5845"/>
    <w:rsid w:val="5940459B"/>
    <w:rsid w:val="594758BF"/>
    <w:rsid w:val="5990DFA7"/>
    <w:rsid w:val="59BFD393"/>
    <w:rsid w:val="5A1B6C19"/>
    <w:rsid w:val="5A48093F"/>
    <w:rsid w:val="5A4DF797"/>
    <w:rsid w:val="5A7F82A1"/>
    <w:rsid w:val="5B4A9F14"/>
    <w:rsid w:val="5B776736"/>
    <w:rsid w:val="5BA9F28E"/>
    <w:rsid w:val="5C292999"/>
    <w:rsid w:val="5C75A286"/>
    <w:rsid w:val="5C78A276"/>
    <w:rsid w:val="5CAF2580"/>
    <w:rsid w:val="5D6D4130"/>
    <w:rsid w:val="5D91420A"/>
    <w:rsid w:val="5DD568A5"/>
    <w:rsid w:val="5E4ED2B7"/>
    <w:rsid w:val="5E55AF4B"/>
    <w:rsid w:val="5E7CE333"/>
    <w:rsid w:val="5EE1E886"/>
    <w:rsid w:val="5F0539D3"/>
    <w:rsid w:val="5F1F94B6"/>
    <w:rsid w:val="5FC33323"/>
    <w:rsid w:val="602A79F5"/>
    <w:rsid w:val="60525985"/>
    <w:rsid w:val="60798BEA"/>
    <w:rsid w:val="608EB967"/>
    <w:rsid w:val="60F887D9"/>
    <w:rsid w:val="613564E5"/>
    <w:rsid w:val="6162F8F9"/>
    <w:rsid w:val="616EF991"/>
    <w:rsid w:val="617D4BCA"/>
    <w:rsid w:val="618ED5A8"/>
    <w:rsid w:val="61B27E54"/>
    <w:rsid w:val="625999B4"/>
    <w:rsid w:val="626A28BA"/>
    <w:rsid w:val="6278D7A5"/>
    <w:rsid w:val="629280AB"/>
    <w:rsid w:val="62ED944F"/>
    <w:rsid w:val="62F6A99D"/>
    <w:rsid w:val="630154C4"/>
    <w:rsid w:val="631ED7E9"/>
    <w:rsid w:val="634436B6"/>
    <w:rsid w:val="648A1F73"/>
    <w:rsid w:val="649AB853"/>
    <w:rsid w:val="64A1570A"/>
    <w:rsid w:val="64C65C6F"/>
    <w:rsid w:val="64C827DD"/>
    <w:rsid w:val="64D19FA4"/>
    <w:rsid w:val="64D605A0"/>
    <w:rsid w:val="64E3F272"/>
    <w:rsid w:val="651D5249"/>
    <w:rsid w:val="658CE49A"/>
    <w:rsid w:val="65A4C9B9"/>
    <w:rsid w:val="65B36C17"/>
    <w:rsid w:val="65F2943F"/>
    <w:rsid w:val="66DC7D23"/>
    <w:rsid w:val="6770134B"/>
    <w:rsid w:val="67DA5A9F"/>
    <w:rsid w:val="67F559E8"/>
    <w:rsid w:val="685DB383"/>
    <w:rsid w:val="687EFB65"/>
    <w:rsid w:val="68C2F1CE"/>
    <w:rsid w:val="68E6818A"/>
    <w:rsid w:val="68EAEC2E"/>
    <w:rsid w:val="699BBBBE"/>
    <w:rsid w:val="69B88052"/>
    <w:rsid w:val="69C6898B"/>
    <w:rsid w:val="6A1A330E"/>
    <w:rsid w:val="6A4DE0A7"/>
    <w:rsid w:val="6A58A6F2"/>
    <w:rsid w:val="6B40D807"/>
    <w:rsid w:val="6B84760C"/>
    <w:rsid w:val="6B8FFA11"/>
    <w:rsid w:val="6BC4A460"/>
    <w:rsid w:val="6C39D285"/>
    <w:rsid w:val="6C5B8F84"/>
    <w:rsid w:val="6C8FB58F"/>
    <w:rsid w:val="6CAA8DC4"/>
    <w:rsid w:val="6CAFCE1C"/>
    <w:rsid w:val="6D61870A"/>
    <w:rsid w:val="6D872506"/>
    <w:rsid w:val="6DB13F90"/>
    <w:rsid w:val="6E090358"/>
    <w:rsid w:val="6E1D6599"/>
    <w:rsid w:val="6E8A4696"/>
    <w:rsid w:val="6ECB2A34"/>
    <w:rsid w:val="6F6D46E7"/>
    <w:rsid w:val="6F7ECC69"/>
    <w:rsid w:val="6F98E811"/>
    <w:rsid w:val="6F9EBB9F"/>
    <w:rsid w:val="6FCEBAAD"/>
    <w:rsid w:val="70025F46"/>
    <w:rsid w:val="705916F2"/>
    <w:rsid w:val="7096BB7E"/>
    <w:rsid w:val="7116C6AC"/>
    <w:rsid w:val="723278B0"/>
    <w:rsid w:val="72650C6B"/>
    <w:rsid w:val="726A764C"/>
    <w:rsid w:val="726D753B"/>
    <w:rsid w:val="72890D76"/>
    <w:rsid w:val="72A1B06E"/>
    <w:rsid w:val="7388F6B1"/>
    <w:rsid w:val="73B17E5E"/>
    <w:rsid w:val="73BA8956"/>
    <w:rsid w:val="73CC4061"/>
    <w:rsid w:val="742DF0C4"/>
    <w:rsid w:val="74C4CF53"/>
    <w:rsid w:val="74C9AA7C"/>
    <w:rsid w:val="7512566D"/>
    <w:rsid w:val="7555DF48"/>
    <w:rsid w:val="761E9D32"/>
    <w:rsid w:val="76208BB3"/>
    <w:rsid w:val="76D2F8A2"/>
    <w:rsid w:val="76E79F05"/>
    <w:rsid w:val="77394732"/>
    <w:rsid w:val="7745100A"/>
    <w:rsid w:val="776D49A8"/>
    <w:rsid w:val="77BEE6D9"/>
    <w:rsid w:val="77F8604E"/>
    <w:rsid w:val="780CC5C8"/>
    <w:rsid w:val="7825FAB7"/>
    <w:rsid w:val="784D52DD"/>
    <w:rsid w:val="78694473"/>
    <w:rsid w:val="78B458EE"/>
    <w:rsid w:val="78CF1E6A"/>
    <w:rsid w:val="78ED19E7"/>
    <w:rsid w:val="7919E79C"/>
    <w:rsid w:val="793C02F8"/>
    <w:rsid w:val="79484A7D"/>
    <w:rsid w:val="79849172"/>
    <w:rsid w:val="79C3EABC"/>
    <w:rsid w:val="7A888ABE"/>
    <w:rsid w:val="7A9EBE87"/>
    <w:rsid w:val="7B01533E"/>
    <w:rsid w:val="7B05FCAA"/>
    <w:rsid w:val="7B06DCAC"/>
    <w:rsid w:val="7B6D7637"/>
    <w:rsid w:val="7BAC4703"/>
    <w:rsid w:val="7C4427C6"/>
    <w:rsid w:val="7C4AA806"/>
    <w:rsid w:val="7C552FDF"/>
    <w:rsid w:val="7CE2CB3C"/>
    <w:rsid w:val="7D002396"/>
    <w:rsid w:val="7D106769"/>
    <w:rsid w:val="7D196B19"/>
    <w:rsid w:val="7D29FC14"/>
    <w:rsid w:val="7D40FA1A"/>
    <w:rsid w:val="7D8382D5"/>
    <w:rsid w:val="7DA96840"/>
    <w:rsid w:val="7DACC3F3"/>
    <w:rsid w:val="7E27EB2E"/>
    <w:rsid w:val="7E62600B"/>
    <w:rsid w:val="7EC5D5CE"/>
    <w:rsid w:val="7F0F8724"/>
    <w:rsid w:val="7F3132D9"/>
    <w:rsid w:val="7F6281BC"/>
    <w:rsid w:val="7FB5B937"/>
    <w:rsid w:val="7FE603BB"/>
    <w:rsid w:val="7FE8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FD47B0"/>
  <w14:defaultImageDpi w14:val="330"/>
  <w15:docId w15:val="{4739295E-5C9C-4757-9D56-63B2D3B1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B82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DE7FF7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733F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3F2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D369E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E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ot.ga.gov/GDOT/Pages/CFP.aspx" TargetMode="External"/><Relationship Id="rId18" Type="http://schemas.openxmlformats.org/officeDocument/2006/relationships/hyperlink" Target="https://www.dot.ga.gov/partnersmart/local/documents/lapmanual/list%20of%20certified%20local%20public%20agencies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s://www.dot.ga.gov/InvestSmart/Documents/CFP/CFP%20Summary%20Spreadsheet.pdf" TargetMode="External"/><Relationship Id="rId17" Type="http://schemas.openxmlformats.org/officeDocument/2006/relationships/hyperlink" Target="https://www.audits2.ga.gov/local-government-compliance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nvironment.fhwa.dot.gov/nepa/nepa_projDev.aspx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ot.ga.gov/GDOT/Pages/CFP.aspx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fhwa.dot.gov/programadmin/consultant.cfm" TargetMode="External"/><Relationship Id="rId23" Type="http://schemas.openxmlformats.org/officeDocument/2006/relationships/hyperlink" Target="https://srta.ga.gov/gtib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experience.arcgis.com/experience/a7e74c13e7ac425ea1c620fc49c4699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dot.ga.gov/InvestSmart/Documents/CFP/CFP_FAQs_2026.pdf" TargetMode="External"/><Relationship Id="rId22" Type="http://schemas.openxmlformats.org/officeDocument/2006/relationships/hyperlink" Target="https://www.fhwa.dot.gov/programadmin/consultant.cfm" TargetMode="External"/><Relationship Id="rId27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F2A8E-4D31-49B8-A74E-F56AB144CE6C}"/>
      </w:docPartPr>
      <w:docPartBody>
        <w:p w:rsidR="00CD730D" w:rsidRDefault="00254198">
          <w:r w:rsidRPr="008C5E56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D9387-5142-41F7-9FDF-DE717080E7CE}"/>
      </w:docPartPr>
      <w:docPartBody>
        <w:p w:rsidR="00CD730D" w:rsidRDefault="00254198"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ABE62521DF41C4B9B2FA4027CD1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8F253-29AF-499B-9475-2FE2CDF1AF46}"/>
      </w:docPartPr>
      <w:docPartBody>
        <w:p w:rsidR="00CD730D" w:rsidRDefault="00254198" w:rsidP="00254198">
          <w:pPr>
            <w:pStyle w:val="9EABE62521DF41C4B9B2FA4027CD1BE0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82EAB6CEAA407B84393CD4DB166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391B7-2973-402B-92FB-EA4CDC842BA8}"/>
      </w:docPartPr>
      <w:docPartBody>
        <w:p w:rsidR="00CD730D" w:rsidRDefault="00254198" w:rsidP="00254198">
          <w:pPr>
            <w:pStyle w:val="7E82EAB6CEAA407B84393CD4DB16651D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CAF8DA10264E3283FB337925C24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24F50-6592-4372-B789-57C8BE7CD4B1}"/>
      </w:docPartPr>
      <w:docPartBody>
        <w:p w:rsidR="00CD730D" w:rsidRDefault="00254198" w:rsidP="00254198">
          <w:pPr>
            <w:pStyle w:val="8BCAF8DA10264E3283FB337925C242D2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DC1E6651E84BD88FAE64EE06B8F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EE659-10A7-404C-8195-4B0AB599F0BE}"/>
      </w:docPartPr>
      <w:docPartBody>
        <w:p w:rsidR="00CD730D" w:rsidRDefault="00254198" w:rsidP="00254198">
          <w:pPr>
            <w:pStyle w:val="C4DC1E6651E84BD88FAE64EE06B8F1D0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495D0D569F4BA7A0BB1230CEB04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2D62F-545A-4733-AFB8-B18216AD700B}"/>
      </w:docPartPr>
      <w:docPartBody>
        <w:p w:rsidR="00CD730D" w:rsidRDefault="00CD730D" w:rsidP="00CD730D">
          <w:pPr>
            <w:pStyle w:val="D3495D0D569F4BA7A0BB1230CEB0440D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82DD64BC9C4412AB5BE499BB505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D39D2-D38A-4386-B2CC-CEB84C4926F9}"/>
      </w:docPartPr>
      <w:docPartBody>
        <w:p w:rsidR="0001426D" w:rsidRDefault="008F6766" w:rsidP="008F6766">
          <w:pPr>
            <w:pStyle w:val="4382DD64BC9C4412AB5BE499BB5059BA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E80A09DCDF40FDA073E0F23983A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D98DC-D68A-4CF1-B50C-A8F9D6BB73B9}"/>
      </w:docPartPr>
      <w:docPartBody>
        <w:p w:rsidR="0001426D" w:rsidRDefault="008F6766" w:rsidP="008F6766">
          <w:pPr>
            <w:pStyle w:val="D4E80A09DCDF40FDA073E0F23983A421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82DEC37F384D3193EC4DF25FD37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29836-A2AB-438E-9E57-1EA4FC1DE61D}"/>
      </w:docPartPr>
      <w:docPartBody>
        <w:p w:rsidR="0001426D" w:rsidRDefault="008F6766" w:rsidP="008F6766">
          <w:pPr>
            <w:pStyle w:val="9682DEC37F384D3193EC4DF25FD3767E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6E4BE09ED142CE9F0F8ADAF727D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E66F7-7116-4C31-ABA0-F06F12884FA8}"/>
      </w:docPartPr>
      <w:docPartBody>
        <w:p w:rsidR="0001426D" w:rsidRDefault="008F6766" w:rsidP="008F6766">
          <w:pPr>
            <w:pStyle w:val="556E4BE09ED142CE9F0F8ADAF727DF40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216A6AC9D04FCB886A8DD50B369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25C4D-B246-4700-BDCF-3B7EDEB74554}"/>
      </w:docPartPr>
      <w:docPartBody>
        <w:p w:rsidR="0001426D" w:rsidRDefault="008F6766" w:rsidP="008F6766">
          <w:pPr>
            <w:pStyle w:val="11216A6AC9D04FCB886A8DD50B369B6E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25437C105B46FBA6BC2BC5EA359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2140F-F997-4B40-A9E6-9B18334BB572}"/>
      </w:docPartPr>
      <w:docPartBody>
        <w:p w:rsidR="0001426D" w:rsidRDefault="008F6766" w:rsidP="008F6766">
          <w:pPr>
            <w:pStyle w:val="EE25437C105B46FBA6BC2BC5EA359C36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38D55193654770BFAE1AB08AD10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00D823-42FE-44AC-A7F1-C1D4AE799788}"/>
      </w:docPartPr>
      <w:docPartBody>
        <w:p w:rsidR="0001426D" w:rsidRDefault="008F6766" w:rsidP="008F6766">
          <w:pPr>
            <w:pStyle w:val="B238D55193654770BFAE1AB08AD10873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2B7F9653A44BE69ABA2204BBE3C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52DA2-8190-4369-A20E-C9827DF85706}"/>
      </w:docPartPr>
      <w:docPartBody>
        <w:p w:rsidR="0001426D" w:rsidRDefault="008F6766" w:rsidP="008F6766">
          <w:pPr>
            <w:pStyle w:val="112B7F9653A44BE69ABA2204BBE3C36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8871E9999142E889FDCF9649B62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D7A4B-45EF-469A-BCFE-DF24ACC83E5C}"/>
      </w:docPartPr>
      <w:docPartBody>
        <w:p w:rsidR="0001426D" w:rsidRDefault="008F6766" w:rsidP="008F6766">
          <w:pPr>
            <w:pStyle w:val="1A8871E9999142E889FDCF9649B62C7E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32FFF896544BB7B275A3FABF29B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CA6F5-D154-437A-9009-27284249E23C}"/>
      </w:docPartPr>
      <w:docPartBody>
        <w:p w:rsidR="0001426D" w:rsidRDefault="008F6766" w:rsidP="008F6766">
          <w:pPr>
            <w:pStyle w:val="D532FFF896544BB7B275A3FABF29BEE7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A2929B374DE5871600C64ABF8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6FEDA-CFA8-4EEE-9FCF-C469B22F75CC}"/>
      </w:docPartPr>
      <w:docPartBody>
        <w:p w:rsidR="00700AE0" w:rsidRDefault="0001426D" w:rsidP="0001426D">
          <w:pPr>
            <w:pStyle w:val="4D5AA2929B374DE5871600C64ABF8ED4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1161373BF042B08F9A53E4858D9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AC862-0A1F-4160-8E78-EAC287B2C8D0}"/>
      </w:docPartPr>
      <w:docPartBody>
        <w:p w:rsidR="00700AE0" w:rsidRDefault="0001426D" w:rsidP="0001426D">
          <w:pPr>
            <w:pStyle w:val="AC1161373BF042B08F9A53E4858D941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73D82826E04432B2E73B8E0C7DA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E12E0-3E5C-442D-A95E-77B1E2FB5D51}"/>
      </w:docPartPr>
      <w:docPartBody>
        <w:p w:rsidR="00700AE0" w:rsidRDefault="0001426D" w:rsidP="0001426D">
          <w:pPr>
            <w:pStyle w:val="3B73D82826E04432B2E73B8E0C7DAD2E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CACF0E60044A969AE16E945FEEE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307E9-0A2A-4880-85DB-297A3CE282E3}"/>
      </w:docPartPr>
      <w:docPartBody>
        <w:p w:rsidR="00164EE8" w:rsidRDefault="00BE756B"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B1258D90AF47608DCBE47EBBD6E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115E9-AD0B-421F-86BE-528A07F464C5}"/>
      </w:docPartPr>
      <w:docPartBody>
        <w:p w:rsidR="00164EE8" w:rsidRDefault="00BE756B">
          <w:r w:rsidRPr="1B53613C">
            <w:rPr>
              <w:rStyle w:val="PlaceholderText"/>
            </w:rPr>
            <w:t>Choose an item.</w:t>
          </w:r>
        </w:p>
      </w:docPartBody>
    </w:docPart>
    <w:docPart>
      <w:docPartPr>
        <w:name w:val="FF40D46F9E2E4AC78395495E7AD50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560F4-454B-4572-B7C2-CD5A9962A3D6}"/>
      </w:docPartPr>
      <w:docPartBody>
        <w:p w:rsidR="00164EE8" w:rsidRDefault="00BE756B"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6B784455DF492097FD3DD8CB787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BA90B-3F3F-4EB1-BEEC-F1D71791BF9B}"/>
      </w:docPartPr>
      <w:docPartBody>
        <w:p w:rsidR="00164EE8" w:rsidRDefault="00BE756B"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01026901DE4F9EA9AF103291B50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BE412-FF78-4908-BD1D-F6EBB4ACC85E}"/>
      </w:docPartPr>
      <w:docPartBody>
        <w:p w:rsidR="00164EE8" w:rsidRDefault="00BE756B"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79EA1701E4AEE9F5832B92832C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07CDB-F9A2-40FB-94E4-F06E1ABB609B}"/>
      </w:docPartPr>
      <w:docPartBody>
        <w:p w:rsidR="00C90A1B" w:rsidRDefault="00244DEA">
          <w:r w:rsidRPr="4E54E1B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07DD303FE840E9B166BED7CCA56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BA873-672C-4ED9-9C81-DBACDF2A1844}"/>
      </w:docPartPr>
      <w:docPartBody>
        <w:p w:rsidR="00C90A1B" w:rsidRDefault="00244DEA">
          <w:r w:rsidRPr="4E54E1B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80032964194EF3B24FC75EBA543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76593-82D2-4072-8D32-882F368F665D}"/>
      </w:docPartPr>
      <w:docPartBody>
        <w:p w:rsidR="00C90A1B" w:rsidRDefault="0093537D" w:rsidP="0093537D">
          <w:pPr>
            <w:pStyle w:val="8E80032964194EF3B24FC75EBA543BAF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6BB1F5EE0741ACA3E01BD16DC42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A508D-1103-4F4B-A4EB-6633720DD21D}"/>
      </w:docPartPr>
      <w:docPartBody>
        <w:p w:rsidR="00C90A1B" w:rsidRDefault="0093537D" w:rsidP="0093537D">
          <w:pPr>
            <w:pStyle w:val="6E6BB1F5EE0741ACA3E01BD16DC42200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F27413B1D4E81BEBF5A63F1A58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69CC2-7BF4-461D-AAF7-C71E3E1B1B08}"/>
      </w:docPartPr>
      <w:docPartBody>
        <w:p w:rsidR="00C90A1B" w:rsidRDefault="0093537D" w:rsidP="0093537D">
          <w:pPr>
            <w:pStyle w:val="DEFF27413B1D4E81BEBF5A63F1A5820C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BA90CAA7BA49A79642B51FD35EC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BD6AA-E7B5-482B-B008-7F65147C774D}"/>
      </w:docPartPr>
      <w:docPartBody>
        <w:p w:rsidR="00C90A1B" w:rsidRDefault="0093537D" w:rsidP="0093537D">
          <w:pPr>
            <w:pStyle w:val="0DBA90CAA7BA49A79642B51FD35EC88F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2981A4F9DA412D86D3FBD34D013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4C681-10EC-4009-B3FF-AFB536674ED0}"/>
      </w:docPartPr>
      <w:docPartBody>
        <w:p w:rsidR="00C90A1B" w:rsidRDefault="0093537D" w:rsidP="0093537D">
          <w:pPr>
            <w:pStyle w:val="332981A4F9DA412D86D3FBD34D013260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49704F7FD3402FAEBFFB5E7674C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857D8-5FCF-443E-8DE4-4A9121ED1939}"/>
      </w:docPartPr>
      <w:docPartBody>
        <w:p w:rsidR="00C90A1B" w:rsidRDefault="0093537D" w:rsidP="0093537D">
          <w:pPr>
            <w:pStyle w:val="5849704F7FD3402FAEBFFB5E7674C763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31881E66E34720972E0B37A1442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E7237-F126-47B4-BAC4-C35A3D8690FC}"/>
      </w:docPartPr>
      <w:docPartBody>
        <w:p w:rsidR="00C90A1B" w:rsidRDefault="0093537D" w:rsidP="0093537D">
          <w:pPr>
            <w:pStyle w:val="1731881E66E34720972E0B37A1442EDC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C4570B812D4CCF9AC666AE34B5D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30515-5BFE-408A-BF0D-0B6D7B3D9FF3}"/>
      </w:docPartPr>
      <w:docPartBody>
        <w:p w:rsidR="00C90A1B" w:rsidRDefault="0093537D" w:rsidP="0093537D">
          <w:pPr>
            <w:pStyle w:val="D1C4570B812D4CCF9AC666AE34B5D3C9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D42D1FD021418D8B9C24F49C756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54BDA-AEA4-43C0-BC6E-E6415B5C3661}"/>
      </w:docPartPr>
      <w:docPartBody>
        <w:p w:rsidR="00C90A1B" w:rsidRDefault="0093537D" w:rsidP="0093537D">
          <w:pPr>
            <w:pStyle w:val="0AD42D1FD021418D8B9C24F49C75694A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0D45D205F64E64BFBE0B9854E80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0A740-6D39-4D47-9230-5745158B5A15}"/>
      </w:docPartPr>
      <w:docPartBody>
        <w:p w:rsidR="00C90A1B" w:rsidRDefault="0093537D" w:rsidP="0093537D">
          <w:pPr>
            <w:pStyle w:val="E40D45D205F64E64BFBE0B9854E809DE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8C6F7074894E7CA9316E09154A9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190BA-4B79-4818-8F14-292D548B8CDC}"/>
      </w:docPartPr>
      <w:docPartBody>
        <w:p w:rsidR="00C90A1B" w:rsidRDefault="0093537D" w:rsidP="0093537D">
          <w:pPr>
            <w:pStyle w:val="308C6F7074894E7CA9316E09154A9EFA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0B196A15DF4B31AB3FE55D3DBE5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EA31F-7647-4028-A8BF-3E25CA153CE9}"/>
      </w:docPartPr>
      <w:docPartBody>
        <w:p w:rsidR="00C90A1B" w:rsidRDefault="0093537D" w:rsidP="0093537D">
          <w:pPr>
            <w:pStyle w:val="610B196A15DF4B31AB3FE55D3DBE53D8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FFB3A1C4264BC1B13BEE22C8453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36228-CB2E-4BB7-B508-D691066B7B46}"/>
      </w:docPartPr>
      <w:docPartBody>
        <w:p w:rsidR="00C90A1B" w:rsidRDefault="0093537D" w:rsidP="0093537D">
          <w:pPr>
            <w:pStyle w:val="08FFB3A1C4264BC1B13BEE22C8453E89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3B3AA73395438EBDD716D944515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8E2F3-5EC9-4C01-87A9-0EA5AF166AB8}"/>
      </w:docPartPr>
      <w:docPartBody>
        <w:p w:rsidR="00C90A1B" w:rsidRDefault="0093537D" w:rsidP="0093537D">
          <w:pPr>
            <w:pStyle w:val="CB3B3AA73395438EBDD716D9445159E0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AB0F31C8E94FEDA0B59AD87F448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BE663-ED91-4C0C-A3EC-8006B9987F09}"/>
      </w:docPartPr>
      <w:docPartBody>
        <w:p w:rsidR="00C90A1B" w:rsidRDefault="0093537D" w:rsidP="0093537D">
          <w:pPr>
            <w:pStyle w:val="D8AB0F31C8E94FEDA0B59AD87F448248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C17A3BFC8A4FBB8C508CFE7D248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ECE79-CE00-452E-8DAD-EE3F61194394}"/>
      </w:docPartPr>
      <w:docPartBody>
        <w:p w:rsidR="00C90A1B" w:rsidRDefault="0093537D" w:rsidP="0093537D">
          <w:pPr>
            <w:pStyle w:val="8FC17A3BFC8A4FBB8C508CFE7D248411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CB07EA7B6B45CD8DE0187D35AA9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E41A-C6CE-40A1-A2BB-B25B5ED4ED5B}"/>
      </w:docPartPr>
      <w:docPartBody>
        <w:p w:rsidR="00C90A1B" w:rsidRDefault="0093537D" w:rsidP="0093537D">
          <w:pPr>
            <w:pStyle w:val="15CB07EA7B6B45CD8DE0187D35AA9442"/>
          </w:pPr>
          <w:r w:rsidRPr="1B53613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98"/>
    <w:rsid w:val="0001426D"/>
    <w:rsid w:val="001601FE"/>
    <w:rsid w:val="00164EE8"/>
    <w:rsid w:val="001A0684"/>
    <w:rsid w:val="00244DEA"/>
    <w:rsid w:val="00254198"/>
    <w:rsid w:val="00290F8A"/>
    <w:rsid w:val="00292063"/>
    <w:rsid w:val="00296412"/>
    <w:rsid w:val="002A4060"/>
    <w:rsid w:val="003814A3"/>
    <w:rsid w:val="004E336F"/>
    <w:rsid w:val="004F2955"/>
    <w:rsid w:val="005E78DD"/>
    <w:rsid w:val="006647DB"/>
    <w:rsid w:val="006912C3"/>
    <w:rsid w:val="006D5668"/>
    <w:rsid w:val="00700AE0"/>
    <w:rsid w:val="00844D21"/>
    <w:rsid w:val="00870688"/>
    <w:rsid w:val="00876643"/>
    <w:rsid w:val="008D203C"/>
    <w:rsid w:val="008F6766"/>
    <w:rsid w:val="0093537D"/>
    <w:rsid w:val="00AA14F2"/>
    <w:rsid w:val="00AA4319"/>
    <w:rsid w:val="00AC2879"/>
    <w:rsid w:val="00B25C2F"/>
    <w:rsid w:val="00B55A9D"/>
    <w:rsid w:val="00B93A87"/>
    <w:rsid w:val="00BE756B"/>
    <w:rsid w:val="00C30A09"/>
    <w:rsid w:val="00C90A1B"/>
    <w:rsid w:val="00CD6A5E"/>
    <w:rsid w:val="00CD730D"/>
    <w:rsid w:val="00CE203C"/>
    <w:rsid w:val="00D101E7"/>
    <w:rsid w:val="00D5119D"/>
    <w:rsid w:val="00DD1558"/>
    <w:rsid w:val="00E175E3"/>
    <w:rsid w:val="00F2350D"/>
    <w:rsid w:val="00F9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537D"/>
    <w:rPr>
      <w:color w:val="666666"/>
    </w:rPr>
  </w:style>
  <w:style w:type="paragraph" w:customStyle="1" w:styleId="D3495D0D569F4BA7A0BB1230CEB0440D">
    <w:name w:val="D3495D0D569F4BA7A0BB1230CEB0440D"/>
    <w:rsid w:val="00CD730D"/>
  </w:style>
  <w:style w:type="paragraph" w:customStyle="1" w:styleId="9EABE62521DF41C4B9B2FA4027CD1BE02">
    <w:name w:val="9EABE62521DF41C4B9B2FA4027CD1BE0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7E82EAB6CEAA407B84393CD4DB16651D2">
    <w:name w:val="7E82EAB6CEAA407B84393CD4DB16651D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8BCAF8DA10264E3283FB337925C242D22">
    <w:name w:val="8BCAF8DA10264E3283FB337925C242D2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C4DC1E6651E84BD88FAE64EE06B8F1D02">
    <w:name w:val="C4DC1E6651E84BD88FAE64EE06B8F1D0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595334B1438B4E01A3C405C81D1D6E1B">
    <w:name w:val="595334B1438B4E01A3C405C81D1D6E1B"/>
    <w:rsid w:val="0001426D"/>
  </w:style>
  <w:style w:type="paragraph" w:customStyle="1" w:styleId="68B55DD1A1914ABABCD37CE39D3E84AF1">
    <w:name w:val="68B55DD1A1914ABABCD37CE39D3E84AF1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2B67E30B53274D9D89EFF8EE374774031">
    <w:name w:val="2B67E30B53274D9D89EFF8EE374774031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61BED87C7B0B4E33835065C4FC7FE511">
    <w:name w:val="61BED87C7B0B4E33835065C4FC7FE511"/>
    <w:rsid w:val="0001426D"/>
  </w:style>
  <w:style w:type="paragraph" w:customStyle="1" w:styleId="DDFF61DB0C3A49EF9309DE6E6F74AE4C">
    <w:name w:val="DDFF61DB0C3A49EF9309DE6E6F74AE4C"/>
    <w:rsid w:val="0001426D"/>
  </w:style>
  <w:style w:type="paragraph" w:customStyle="1" w:styleId="5FCF3367E78B4C2B96EFE14801414EA7">
    <w:name w:val="5FCF3367E78B4C2B96EFE14801414EA7"/>
    <w:rsid w:val="00254198"/>
  </w:style>
  <w:style w:type="paragraph" w:customStyle="1" w:styleId="B26F1922546A4E2AB2FE0F8F15A2F569">
    <w:name w:val="B26F1922546A4E2AB2FE0F8F15A2F569"/>
    <w:rsid w:val="00254198"/>
  </w:style>
  <w:style w:type="paragraph" w:customStyle="1" w:styleId="F7D80002EC674756B5517CDCDCC2AABD">
    <w:name w:val="F7D80002EC674756B5517CDCDCC2AABD"/>
    <w:rsid w:val="00254198"/>
  </w:style>
  <w:style w:type="paragraph" w:customStyle="1" w:styleId="CD4413EAB117450FAB567153764EF812">
    <w:name w:val="CD4413EAB117450FAB567153764EF812"/>
    <w:rsid w:val="00254198"/>
  </w:style>
  <w:style w:type="paragraph" w:customStyle="1" w:styleId="D14168E3CCD54E95A9D6063FC16F01BA">
    <w:name w:val="D14168E3CCD54E95A9D6063FC16F01BA"/>
    <w:rsid w:val="008F6766"/>
  </w:style>
  <w:style w:type="paragraph" w:customStyle="1" w:styleId="4382DD64BC9C4412AB5BE499BB5059BA">
    <w:name w:val="4382DD64BC9C4412AB5BE499BB5059BA"/>
    <w:rsid w:val="008F6766"/>
  </w:style>
  <w:style w:type="paragraph" w:customStyle="1" w:styleId="D4E80A09DCDF40FDA073E0F23983A421">
    <w:name w:val="D4E80A09DCDF40FDA073E0F23983A421"/>
    <w:rsid w:val="008F6766"/>
  </w:style>
  <w:style w:type="paragraph" w:customStyle="1" w:styleId="9682DEC37F384D3193EC4DF25FD3767E">
    <w:name w:val="9682DEC37F384D3193EC4DF25FD3767E"/>
    <w:rsid w:val="008F6766"/>
  </w:style>
  <w:style w:type="paragraph" w:customStyle="1" w:styleId="F59E3CB7BBBF40D59E2FD2BDA7606430">
    <w:name w:val="F59E3CB7BBBF40D59E2FD2BDA7606430"/>
    <w:rsid w:val="008F6766"/>
  </w:style>
  <w:style w:type="paragraph" w:customStyle="1" w:styleId="556E4BE09ED142CE9F0F8ADAF727DF40">
    <w:name w:val="556E4BE09ED142CE9F0F8ADAF727DF40"/>
    <w:rsid w:val="008F6766"/>
  </w:style>
  <w:style w:type="paragraph" w:customStyle="1" w:styleId="3C72E97F11B74FD9A26E575A14A2FD68">
    <w:name w:val="3C72E97F11B74FD9A26E575A14A2FD68"/>
    <w:rsid w:val="0001426D"/>
  </w:style>
  <w:style w:type="paragraph" w:customStyle="1" w:styleId="D6FA716EBF1F4CE9A17D8C694EB13CC5">
    <w:name w:val="D6FA716EBF1F4CE9A17D8C694EB13CC5"/>
    <w:rsid w:val="0001426D"/>
  </w:style>
  <w:style w:type="paragraph" w:customStyle="1" w:styleId="11216A6AC9D04FCB886A8DD50B369B6E">
    <w:name w:val="11216A6AC9D04FCB886A8DD50B369B6E"/>
    <w:rsid w:val="008F6766"/>
  </w:style>
  <w:style w:type="paragraph" w:customStyle="1" w:styleId="EE25437C105B46FBA6BC2BC5EA359C36">
    <w:name w:val="EE25437C105B46FBA6BC2BC5EA359C36"/>
    <w:rsid w:val="008F6766"/>
  </w:style>
  <w:style w:type="paragraph" w:customStyle="1" w:styleId="B238D55193654770BFAE1AB08AD10873">
    <w:name w:val="B238D55193654770BFAE1AB08AD10873"/>
    <w:rsid w:val="008F6766"/>
  </w:style>
  <w:style w:type="paragraph" w:customStyle="1" w:styleId="112B7F9653A44BE69ABA2204BBE3C362">
    <w:name w:val="112B7F9653A44BE69ABA2204BBE3C362"/>
    <w:rsid w:val="008F6766"/>
  </w:style>
  <w:style w:type="paragraph" w:customStyle="1" w:styleId="1A8871E9999142E889FDCF9649B62C7E">
    <w:name w:val="1A8871E9999142E889FDCF9649B62C7E"/>
    <w:rsid w:val="008F6766"/>
  </w:style>
  <w:style w:type="paragraph" w:customStyle="1" w:styleId="9DC4F58205294C0580C380A97E6ACE6B">
    <w:name w:val="9DC4F58205294C0580C380A97E6ACE6B"/>
    <w:rsid w:val="008F6766"/>
  </w:style>
  <w:style w:type="paragraph" w:customStyle="1" w:styleId="01FECC24AB8E48C59F862FC8405026C3">
    <w:name w:val="01FECC24AB8E48C59F862FC8405026C3"/>
    <w:rsid w:val="008F6766"/>
  </w:style>
  <w:style w:type="paragraph" w:customStyle="1" w:styleId="C1D6DA7AFE8E4184BFFFF26632754AB3">
    <w:name w:val="C1D6DA7AFE8E4184BFFFF26632754AB3"/>
    <w:rsid w:val="008F6766"/>
  </w:style>
  <w:style w:type="paragraph" w:customStyle="1" w:styleId="D532FFF896544BB7B275A3FABF29BEE7">
    <w:name w:val="D532FFF896544BB7B275A3FABF29BEE7"/>
    <w:rsid w:val="008F6766"/>
  </w:style>
  <w:style w:type="paragraph" w:customStyle="1" w:styleId="BF59A9578C0E4F43BA3CCA8CB182E781">
    <w:name w:val="BF59A9578C0E4F43BA3CCA8CB182E781"/>
    <w:rsid w:val="0001426D"/>
  </w:style>
  <w:style w:type="paragraph" w:customStyle="1" w:styleId="88C4F822519C4A17B373FEE52B48DBD6">
    <w:name w:val="88C4F822519C4A17B373FEE52B48DBD6"/>
    <w:rsid w:val="0001426D"/>
  </w:style>
  <w:style w:type="paragraph" w:customStyle="1" w:styleId="903E0676846A4EB2B981DE9082573058">
    <w:name w:val="903E0676846A4EB2B981DE9082573058"/>
    <w:rsid w:val="0001426D"/>
  </w:style>
  <w:style w:type="paragraph" w:customStyle="1" w:styleId="4D5AA2929B374DE5871600C64ABF8ED4">
    <w:name w:val="4D5AA2929B374DE5871600C64ABF8ED4"/>
    <w:rsid w:val="0001426D"/>
  </w:style>
  <w:style w:type="paragraph" w:customStyle="1" w:styleId="AC1161373BF042B08F9A53E4858D9412">
    <w:name w:val="AC1161373BF042B08F9A53E4858D9412"/>
    <w:rsid w:val="0001426D"/>
  </w:style>
  <w:style w:type="paragraph" w:customStyle="1" w:styleId="3B73D82826E04432B2E73B8E0C7DAD2E">
    <w:name w:val="3B73D82826E04432B2E73B8E0C7DAD2E"/>
    <w:rsid w:val="0001426D"/>
  </w:style>
  <w:style w:type="paragraph" w:customStyle="1" w:styleId="08D370118BB140CC91E0073B8D693F50">
    <w:name w:val="08D370118BB140CC91E0073B8D693F50"/>
  </w:style>
  <w:style w:type="paragraph" w:customStyle="1" w:styleId="74E83E0712E749CFB00E331FE196604C">
    <w:name w:val="74E83E0712E749CFB00E331FE196604C"/>
  </w:style>
  <w:style w:type="paragraph" w:customStyle="1" w:styleId="78309B4F5AE5400F904EB9519E3755A9">
    <w:name w:val="78309B4F5AE5400F904EB9519E3755A9"/>
  </w:style>
  <w:style w:type="paragraph" w:customStyle="1" w:styleId="31E0BC13B16348929281693150969804">
    <w:name w:val="31E0BC13B16348929281693150969804"/>
  </w:style>
  <w:style w:type="paragraph" w:customStyle="1" w:styleId="4BE2A707B751439D8A963D0DFFC5E31A">
    <w:name w:val="4BE2A707B751439D8A963D0DFFC5E31A"/>
  </w:style>
  <w:style w:type="paragraph" w:customStyle="1" w:styleId="84155F262C1946F396F157FDADAC4CE4">
    <w:name w:val="84155F262C1946F396F157FDADAC4CE4"/>
  </w:style>
  <w:style w:type="paragraph" w:customStyle="1" w:styleId="C5E88C5FF0BB4E3B88BC293E66A4690B">
    <w:name w:val="C5E88C5FF0BB4E3B88BC293E66A4690B"/>
    <w:rsid w:val="00844D21"/>
  </w:style>
  <w:style w:type="paragraph" w:customStyle="1" w:styleId="2725424103C4413F95DA4F2F9B13FBCD">
    <w:name w:val="2725424103C4413F95DA4F2F9B13FBCD"/>
    <w:rsid w:val="00844D21"/>
  </w:style>
  <w:style w:type="paragraph" w:customStyle="1" w:styleId="731163663B4D4564BB6DD6D091C6B3DF">
    <w:name w:val="731163663B4D4564BB6DD6D091C6B3DF"/>
    <w:rsid w:val="00844D21"/>
  </w:style>
  <w:style w:type="paragraph" w:customStyle="1" w:styleId="FB60E25CA39E48B6A9F6A6C4654B3C27">
    <w:name w:val="FB60E25CA39E48B6A9F6A6C4654B3C27"/>
    <w:rsid w:val="00844D21"/>
  </w:style>
  <w:style w:type="paragraph" w:customStyle="1" w:styleId="3B94DA74E37948209584854EB1478662">
    <w:name w:val="3B94DA74E37948209584854EB1478662"/>
    <w:rsid w:val="00844D21"/>
  </w:style>
  <w:style w:type="paragraph" w:customStyle="1" w:styleId="8E80032964194EF3B24FC75EBA543BAF">
    <w:name w:val="8E80032964194EF3B24FC75EBA543BAF"/>
    <w:rsid w:val="0093537D"/>
  </w:style>
  <w:style w:type="paragraph" w:customStyle="1" w:styleId="6E6BB1F5EE0741ACA3E01BD16DC42200">
    <w:name w:val="6E6BB1F5EE0741ACA3E01BD16DC42200"/>
    <w:rsid w:val="0093537D"/>
  </w:style>
  <w:style w:type="paragraph" w:customStyle="1" w:styleId="DEFF27413B1D4E81BEBF5A63F1A5820C">
    <w:name w:val="DEFF27413B1D4E81BEBF5A63F1A5820C"/>
    <w:rsid w:val="0093537D"/>
  </w:style>
  <w:style w:type="paragraph" w:customStyle="1" w:styleId="0DBA90CAA7BA49A79642B51FD35EC88F">
    <w:name w:val="0DBA90CAA7BA49A79642B51FD35EC88F"/>
    <w:rsid w:val="0093537D"/>
  </w:style>
  <w:style w:type="paragraph" w:customStyle="1" w:styleId="332981A4F9DA412D86D3FBD34D013260">
    <w:name w:val="332981A4F9DA412D86D3FBD34D013260"/>
    <w:rsid w:val="0093537D"/>
  </w:style>
  <w:style w:type="paragraph" w:customStyle="1" w:styleId="5849704F7FD3402FAEBFFB5E7674C763">
    <w:name w:val="5849704F7FD3402FAEBFFB5E7674C763"/>
    <w:rsid w:val="0093537D"/>
  </w:style>
  <w:style w:type="paragraph" w:customStyle="1" w:styleId="1731881E66E34720972E0B37A1442EDC">
    <w:name w:val="1731881E66E34720972E0B37A1442EDC"/>
    <w:rsid w:val="0093537D"/>
  </w:style>
  <w:style w:type="paragraph" w:customStyle="1" w:styleId="D1C4570B812D4CCF9AC666AE34B5D3C9">
    <w:name w:val="D1C4570B812D4CCF9AC666AE34B5D3C9"/>
    <w:rsid w:val="0093537D"/>
  </w:style>
  <w:style w:type="paragraph" w:customStyle="1" w:styleId="0AD42D1FD021418D8B9C24F49C75694A">
    <w:name w:val="0AD42D1FD021418D8B9C24F49C75694A"/>
    <w:rsid w:val="0093537D"/>
  </w:style>
  <w:style w:type="paragraph" w:customStyle="1" w:styleId="E40D45D205F64E64BFBE0B9854E809DE">
    <w:name w:val="E40D45D205F64E64BFBE0B9854E809DE"/>
    <w:rsid w:val="0093537D"/>
  </w:style>
  <w:style w:type="paragraph" w:customStyle="1" w:styleId="308C6F7074894E7CA9316E09154A9EFA">
    <w:name w:val="308C6F7074894E7CA9316E09154A9EFA"/>
    <w:rsid w:val="0093537D"/>
  </w:style>
  <w:style w:type="paragraph" w:customStyle="1" w:styleId="610B196A15DF4B31AB3FE55D3DBE53D8">
    <w:name w:val="610B196A15DF4B31AB3FE55D3DBE53D8"/>
    <w:rsid w:val="0093537D"/>
  </w:style>
  <w:style w:type="paragraph" w:customStyle="1" w:styleId="08FFB3A1C4264BC1B13BEE22C8453E89">
    <w:name w:val="08FFB3A1C4264BC1B13BEE22C8453E89"/>
    <w:rsid w:val="0093537D"/>
  </w:style>
  <w:style w:type="paragraph" w:customStyle="1" w:styleId="CB3B3AA73395438EBDD716D9445159E0">
    <w:name w:val="CB3B3AA73395438EBDD716D9445159E0"/>
    <w:rsid w:val="0093537D"/>
  </w:style>
  <w:style w:type="paragraph" w:customStyle="1" w:styleId="D8AB0F31C8E94FEDA0B59AD87F448248">
    <w:name w:val="D8AB0F31C8E94FEDA0B59AD87F448248"/>
    <w:rsid w:val="0093537D"/>
  </w:style>
  <w:style w:type="paragraph" w:customStyle="1" w:styleId="8FC17A3BFC8A4FBB8C508CFE7D248411">
    <w:name w:val="8FC17A3BFC8A4FBB8C508CFE7D248411"/>
    <w:rsid w:val="0093537D"/>
  </w:style>
  <w:style w:type="paragraph" w:customStyle="1" w:styleId="15CB07EA7B6B45CD8DE0187D35AA9442">
    <w:name w:val="15CB07EA7B6B45CD8DE0187D35AA9442"/>
    <w:rsid w:val="009353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425F396C1C74D911328D57F9BA232" ma:contentTypeVersion="12" ma:contentTypeDescription="Create a new document." ma:contentTypeScope="" ma:versionID="78294823df00919c35709c337da4cff7">
  <xsd:schema xmlns:xsd="http://www.w3.org/2001/XMLSchema" xmlns:xs="http://www.w3.org/2001/XMLSchema" xmlns:p="http://schemas.microsoft.com/office/2006/metadata/properties" xmlns:ns2="09801c64-6dfd-40e1-a7b5-a44f77998c08" xmlns:ns3="919dfddf-97a3-48f9-ad4b-8faf88a08195" targetNamespace="http://schemas.microsoft.com/office/2006/metadata/properties" ma:root="true" ma:fieldsID="d181fd526608c9c9d14b744b5bd3854e" ns2:_="" ns3:_="">
    <xsd:import namespace="09801c64-6dfd-40e1-a7b5-a44f77998c08"/>
    <xsd:import namespace="919dfddf-97a3-48f9-ad4b-8faf88a081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01c64-6dfd-40e1-a7b5-a44f77998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6ca3fc6-7dbe-42ce-9a9c-533506b5a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dfddf-97a3-48f9-ad4b-8faf88a0819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7ca5976-7d16-4562-a29e-260bbe0ba8f3}" ma:internalName="TaxCatchAll" ma:showField="CatchAllData" ma:web="919dfddf-97a3-48f9-ad4b-8faf88a081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01c64-6dfd-40e1-a7b5-a44f77998c08">
      <Terms xmlns="http://schemas.microsoft.com/office/infopath/2007/PartnerControls"/>
    </lcf76f155ced4ddcb4097134ff3c332f>
    <TaxCatchAll xmlns="919dfddf-97a3-48f9-ad4b-8faf88a081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49FE7C-DCDC-48B4-AAD1-AB69C4B6E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CD36E-D566-4DE3-A10C-1F3450519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01c64-6dfd-40e1-a7b5-a44f77998c08"/>
    <ds:schemaRef ds:uri="919dfddf-97a3-48f9-ad4b-8faf88a08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D349F-64BC-4380-B5E3-9DD12BD60164}">
  <ds:schemaRefs>
    <ds:schemaRef ds:uri="http://schemas.microsoft.com/office/2006/metadata/properties"/>
    <ds:schemaRef ds:uri="http://schemas.microsoft.com/office/infopath/2007/PartnerControls"/>
    <ds:schemaRef ds:uri="09801c64-6dfd-40e1-a7b5-a44f77998c08"/>
    <ds:schemaRef ds:uri="919dfddf-97a3-48f9-ad4b-8faf88a08195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1972</Words>
  <Characters>11246</Characters>
  <Application>Microsoft Office Word</Application>
  <DocSecurity>4</DocSecurity>
  <Lines>93</Lines>
  <Paragraphs>26</Paragraphs>
  <ScaleCrop>false</ScaleCrop>
  <Manager/>
  <Company/>
  <LinksUpToDate>false</LinksUpToDate>
  <CharactersWithSpaces>13192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Joel Wascher</cp:lastModifiedBy>
  <cp:revision>2</cp:revision>
  <dcterms:created xsi:type="dcterms:W3CDTF">2026-08-17T18:33:00Z</dcterms:created>
  <dcterms:modified xsi:type="dcterms:W3CDTF">2026-08-17T18:33:00Z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0x010100913425F396C1C74D911328D57F9BA232</vt:lpwstr>
  </property>
  <property fmtid="{D5CDD505-2E9C-101B-9397-08002B2CF9AE}" pid="3" name="MediaServiceImageTags">
    <vt:lpwstr/>
  </property>
</Properties>
</file>